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115032" w14:textId="77777777" w:rsidR="00AF19BB" w:rsidRDefault="00AF19BB" w:rsidP="0096768D">
      <w:pPr>
        <w:spacing w:before="120" w:after="0" w:line="360" w:lineRule="auto"/>
        <w:ind w:right="11"/>
        <w:contextualSpacing/>
        <w:jc w:val="both"/>
        <w:rPr>
          <w:rFonts w:ascii="Arial" w:hAnsi="Arial" w:cs="Arial"/>
          <w:b/>
          <w:i/>
        </w:rPr>
      </w:pPr>
    </w:p>
    <w:tbl>
      <w:tblPr>
        <w:tblStyle w:val="Grigliatabella"/>
        <w:tblW w:w="0" w:type="auto"/>
        <w:tblLook w:val="04A0" w:firstRow="1" w:lastRow="0" w:firstColumn="1" w:lastColumn="0" w:noHBand="0" w:noVBand="1"/>
      </w:tblPr>
      <w:tblGrid>
        <w:gridCol w:w="9628"/>
      </w:tblGrid>
      <w:tr w:rsidR="00AF19BB" w14:paraId="67D3B750" w14:textId="77777777" w:rsidTr="00AF19BB">
        <w:tc>
          <w:tcPr>
            <w:tcW w:w="9628" w:type="dxa"/>
          </w:tcPr>
          <w:p w14:paraId="43102A57" w14:textId="11F64B81" w:rsidR="00AF19BB" w:rsidRPr="00AF19BB" w:rsidRDefault="00AF19BB" w:rsidP="00AF19BB">
            <w:pPr>
              <w:spacing w:before="120" w:line="360" w:lineRule="auto"/>
              <w:ind w:right="11"/>
              <w:contextualSpacing/>
              <w:jc w:val="center"/>
              <w:rPr>
                <w:rFonts w:ascii="Roma Neue" w:hAnsi="Roma Neue" w:cs="Arial"/>
                <w:b/>
                <w:i/>
              </w:rPr>
            </w:pPr>
            <w:r w:rsidRPr="00AF19BB">
              <w:rPr>
                <w:rFonts w:ascii="Roma Neue" w:hAnsi="Roma Neue" w:cs="Arial"/>
                <w:b/>
                <w:i/>
              </w:rPr>
              <w:t xml:space="preserve">ALLEGATO </w:t>
            </w:r>
            <w:r w:rsidR="0072601E">
              <w:rPr>
                <w:rFonts w:ascii="Roma Neue" w:hAnsi="Roma Neue" w:cs="Arial"/>
                <w:b/>
                <w:i/>
              </w:rPr>
              <w:t>B</w:t>
            </w:r>
          </w:p>
          <w:p w14:paraId="1FD274B3" w14:textId="7EF2A8D9" w:rsidR="00AF19BB" w:rsidRDefault="00AF19BB" w:rsidP="00AF19BB">
            <w:pPr>
              <w:spacing w:before="120" w:line="360" w:lineRule="auto"/>
              <w:ind w:right="11"/>
              <w:contextualSpacing/>
              <w:jc w:val="center"/>
              <w:rPr>
                <w:rFonts w:ascii="Arial" w:hAnsi="Arial" w:cs="Arial"/>
                <w:b/>
                <w:i/>
              </w:rPr>
            </w:pPr>
            <w:r w:rsidRPr="00AF19BB">
              <w:rPr>
                <w:rFonts w:ascii="Roma Neue" w:hAnsi="Roma Neue" w:cs="Arial"/>
                <w:b/>
                <w:i/>
              </w:rPr>
              <w:t>DICHIARAZIONE DI AVVALIMENTO</w:t>
            </w:r>
          </w:p>
        </w:tc>
      </w:tr>
    </w:tbl>
    <w:p w14:paraId="05A17C3F" w14:textId="77777777" w:rsidR="00341FBD" w:rsidRDefault="00341FBD" w:rsidP="00596479">
      <w:pPr>
        <w:shd w:val="clear" w:color="auto" w:fill="FFFFFF"/>
        <w:spacing w:before="120" w:after="0" w:line="360" w:lineRule="auto"/>
        <w:contextualSpacing/>
        <w:jc w:val="both"/>
        <w:rPr>
          <w:rFonts w:ascii="Arial" w:eastAsia="Times New Roman" w:hAnsi="Arial" w:cs="Arial"/>
          <w:b/>
          <w:bCs/>
          <w:lang w:eastAsia="it-IT"/>
        </w:rPr>
      </w:pPr>
      <w:bookmarkStart w:id="0" w:name="_Hlk183466695"/>
    </w:p>
    <w:p w14:paraId="27D4604B" w14:textId="77777777" w:rsidR="00132F7D" w:rsidRPr="007663DF" w:rsidRDefault="00132F7D" w:rsidP="00132F7D">
      <w:pPr>
        <w:autoSpaceDE w:val="0"/>
        <w:autoSpaceDN w:val="0"/>
        <w:adjustRightInd w:val="0"/>
        <w:spacing w:before="120" w:after="0" w:line="280" w:lineRule="exact"/>
        <w:ind w:right="11"/>
        <w:contextualSpacing/>
        <w:jc w:val="both"/>
        <w:rPr>
          <w:rFonts w:ascii="Roma Neue" w:eastAsia="Times New Roman" w:hAnsi="Roma Neue" w:cs="Calibri"/>
          <w:b/>
          <w:bCs/>
          <w:lang w:eastAsia="it-IT"/>
        </w:rPr>
      </w:pPr>
      <w:bookmarkStart w:id="1" w:name="_Hlk140825130"/>
      <w:bookmarkEnd w:id="0"/>
      <w:r w:rsidRPr="007663DF">
        <w:rPr>
          <w:rFonts w:ascii="Roma Neue" w:eastAsia="Times New Roman" w:hAnsi="Roma Neue" w:cs="Calibri"/>
          <w:b/>
          <w:bCs/>
          <w:lang w:eastAsia="it-IT"/>
        </w:rPr>
        <w:t>PROCEDURA NEGOZIATA, AI SENSI DELL’ART. 50, COMMA 1, LETT. C) DEL D. LGS. N. 36/2023 E S.M.I, PER L’AFFIDAMENTO DEI LAVORI DI RIQUALIFICAZIONE DELLA PALESTRA COPERTA E DEI SERVIZI ANNESSI DEL CAMPO SCUOLA “BELLAVISTA” DI BARI, FINANZIATI A VALERE SUL FONDO «SPORT E PERIFERIE».</w:t>
      </w:r>
      <w:bookmarkEnd w:id="1"/>
      <w:r w:rsidRPr="007663DF">
        <w:rPr>
          <w:rFonts w:ascii="Roma Neue" w:eastAsia="Times New Roman" w:hAnsi="Roma Neue" w:cs="Calibri"/>
          <w:b/>
          <w:bCs/>
          <w:lang w:eastAsia="it-IT"/>
        </w:rPr>
        <w:t xml:space="preserve"> RA 130/26/PN - CUP J94J22000650008</w:t>
      </w:r>
    </w:p>
    <w:p w14:paraId="280869DE" w14:textId="77777777" w:rsidR="00132F7D" w:rsidRPr="007663DF" w:rsidRDefault="00132F7D" w:rsidP="00132F7D">
      <w:pPr>
        <w:autoSpaceDE w:val="0"/>
        <w:autoSpaceDN w:val="0"/>
        <w:adjustRightInd w:val="0"/>
        <w:spacing w:before="120" w:after="0" w:line="280" w:lineRule="exact"/>
        <w:ind w:right="11"/>
        <w:contextualSpacing/>
        <w:jc w:val="both"/>
        <w:rPr>
          <w:rFonts w:ascii="Roma Neue" w:eastAsia="Times New Roman" w:hAnsi="Roma Neue" w:cs="Calibri"/>
          <w:b/>
          <w:bCs/>
          <w:lang w:eastAsia="it-IT"/>
        </w:rPr>
      </w:pPr>
    </w:p>
    <w:p w14:paraId="187FDDDE" w14:textId="77777777" w:rsidR="00526965" w:rsidRPr="007663DF" w:rsidRDefault="00526965" w:rsidP="00526965">
      <w:pPr>
        <w:pStyle w:val="Corpodeltesto2"/>
        <w:tabs>
          <w:tab w:val="left" w:pos="0"/>
          <w:tab w:val="left" w:pos="851"/>
        </w:tabs>
        <w:spacing w:line="360" w:lineRule="auto"/>
        <w:contextualSpacing/>
        <w:rPr>
          <w:rFonts w:ascii="Roma Neue" w:eastAsia="Arial Unicode MS" w:hAnsi="Roma Neue" w:cs="Arial"/>
          <w:szCs w:val="22"/>
        </w:rPr>
      </w:pPr>
      <w:r w:rsidRPr="007663DF">
        <w:rPr>
          <w:rFonts w:ascii="Roma Neue" w:eastAsia="Arial Unicode MS" w:hAnsi="Roma Neue" w:cs="Arial"/>
          <w:b/>
          <w:szCs w:val="22"/>
        </w:rPr>
        <w:t>Il/La sottoscritto/a</w:t>
      </w:r>
      <w:r w:rsidRPr="007663DF">
        <w:rPr>
          <w:rFonts w:ascii="Roma Neue" w:eastAsia="Arial Unicode MS" w:hAnsi="Roma Neue" w:cs="Arial"/>
          <w:szCs w:val="22"/>
        </w:rPr>
        <w:t xml:space="preserve"> (</w:t>
      </w:r>
      <w:r w:rsidRPr="007663DF">
        <w:rPr>
          <w:rFonts w:ascii="Roma Neue" w:eastAsia="Arial Unicode MS" w:hAnsi="Roma Neue" w:cs="Arial"/>
          <w:i/>
          <w:iCs/>
          <w:szCs w:val="22"/>
        </w:rPr>
        <w:t>nome e cognome</w:t>
      </w:r>
      <w:r w:rsidRPr="007663DF">
        <w:rPr>
          <w:rFonts w:ascii="Roma Neue" w:eastAsia="Arial Unicode MS" w:hAnsi="Roma Neue" w:cs="Arial"/>
          <w:szCs w:val="22"/>
        </w:rPr>
        <w:t xml:space="preserve">) </w:t>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eastAsia="Arial Unicode MS" w:hAnsi="Roma Neue" w:cs="Arial"/>
          <w:szCs w:val="22"/>
        </w:rPr>
        <w:t xml:space="preserve"> nato/a a </w:t>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eastAsia="Arial Unicode MS" w:hAnsi="Roma Neue" w:cs="Arial"/>
          <w:szCs w:val="22"/>
        </w:rPr>
        <w:t xml:space="preserve"> il </w:t>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t xml:space="preserve"> </w:t>
      </w:r>
      <w:r w:rsidRPr="007663DF">
        <w:rPr>
          <w:rFonts w:ascii="Roma Neue" w:eastAsia="Arial Unicode MS" w:hAnsi="Roma Neue" w:cs="Arial"/>
          <w:szCs w:val="22"/>
        </w:rPr>
        <w:t xml:space="preserve">residente in </w:t>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eastAsia="Arial Unicode MS" w:hAnsi="Roma Neue" w:cs="Arial"/>
          <w:szCs w:val="22"/>
        </w:rPr>
        <w:t xml:space="preserve"> Via/Piazza </w:t>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t xml:space="preserve"> </w:t>
      </w:r>
      <w:r w:rsidRPr="007663DF">
        <w:rPr>
          <w:rFonts w:ascii="Roma Neue" w:eastAsia="Arial Unicode MS" w:hAnsi="Roma Neue" w:cs="Arial"/>
          <w:szCs w:val="22"/>
        </w:rPr>
        <w:t xml:space="preserve">Codice fiscale n. </w:t>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eastAsia="Arial Unicode MS" w:hAnsi="Roma Neue" w:cs="Arial"/>
          <w:szCs w:val="22"/>
        </w:rPr>
        <w:t xml:space="preserve"> documento identificativo (tipo/n.) </w:t>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eastAsia="Arial Unicode MS" w:hAnsi="Roma Neue" w:cs="Arial"/>
          <w:szCs w:val="22"/>
        </w:rPr>
        <w:t xml:space="preserve"> rilasciato il </w:t>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eastAsia="Arial Unicode MS" w:hAnsi="Roma Neue" w:cs="Arial"/>
          <w:szCs w:val="22"/>
        </w:rPr>
        <w:t xml:space="preserve"> da </w:t>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eastAsia="Arial Unicode MS" w:hAnsi="Roma Neue" w:cs="Arial"/>
          <w:szCs w:val="22"/>
        </w:rPr>
        <w:t xml:space="preserve"> che agisce nella qualità di </w:t>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t xml:space="preserve"> </w:t>
      </w:r>
      <w:r w:rsidRPr="007663DF">
        <w:rPr>
          <w:rFonts w:ascii="Roma Neue" w:eastAsia="Arial Unicode MS" w:hAnsi="Roma Neue" w:cs="Arial"/>
          <w:szCs w:val="22"/>
        </w:rPr>
        <w:t>giusta i poteri conferiti con:</w:t>
      </w:r>
    </w:p>
    <w:p w14:paraId="7C6F53A1" w14:textId="77777777" w:rsidR="00526965" w:rsidRPr="007663DF" w:rsidRDefault="00526965" w:rsidP="00526965">
      <w:pPr>
        <w:tabs>
          <w:tab w:val="num" w:pos="420"/>
        </w:tabs>
        <w:spacing w:after="0" w:line="360" w:lineRule="auto"/>
        <w:ind w:left="420" w:hanging="278"/>
        <w:contextualSpacing/>
        <w:jc w:val="both"/>
        <w:rPr>
          <w:rFonts w:ascii="Roma Neue" w:eastAsia="Arial Unicode MS" w:hAnsi="Roma Neue" w:cs="Arial"/>
        </w:rPr>
      </w:pPr>
      <w:r w:rsidRPr="007663DF">
        <w:rPr>
          <w:rFonts w:ascii="Arial" w:hAnsi="Arial" w:cs="Arial"/>
          <w:b/>
        </w:rPr>
        <w:fldChar w:fldCharType="begin">
          <w:ffData>
            <w:name w:val=""/>
            <w:enabled/>
            <w:calcOnExit w:val="0"/>
            <w:checkBox>
              <w:size w:val="24"/>
              <w:default w:val="0"/>
            </w:checkBox>
          </w:ffData>
        </w:fldChar>
      </w:r>
      <w:r w:rsidRPr="007663DF">
        <w:rPr>
          <w:rFonts w:ascii="Arial" w:hAnsi="Arial" w:cs="Arial"/>
          <w:b/>
        </w:rPr>
        <w:instrText xml:space="preserve"> FORMCHECKBOX </w:instrText>
      </w:r>
      <w:r w:rsidRPr="007663DF">
        <w:rPr>
          <w:rFonts w:ascii="Arial" w:hAnsi="Arial" w:cs="Arial"/>
          <w:b/>
        </w:rPr>
      </w:r>
      <w:r w:rsidRPr="007663DF">
        <w:rPr>
          <w:rFonts w:ascii="Arial" w:hAnsi="Arial" w:cs="Arial"/>
          <w:b/>
        </w:rPr>
        <w:fldChar w:fldCharType="separate"/>
      </w:r>
      <w:r w:rsidRPr="007663DF">
        <w:rPr>
          <w:rFonts w:ascii="Arial" w:hAnsi="Arial" w:cs="Arial"/>
          <w:b/>
        </w:rPr>
        <w:fldChar w:fldCharType="end"/>
      </w:r>
      <w:r w:rsidRPr="007663DF">
        <w:rPr>
          <w:rFonts w:ascii="Arial" w:hAnsi="Arial" w:cs="Arial"/>
          <w:b/>
        </w:rPr>
        <w:t xml:space="preserve"> </w:t>
      </w:r>
      <w:r w:rsidRPr="007663DF">
        <w:rPr>
          <w:rFonts w:ascii="Roma Neue" w:eastAsia="Arial Unicode MS" w:hAnsi="Roma Neue" w:cs="Arial"/>
        </w:rPr>
        <w:t xml:space="preserve">procura generale n. rep. </w:t>
      </w:r>
      <w:r w:rsidRPr="007663DF">
        <w:rPr>
          <w:rFonts w:ascii="Roma Neue" w:hAnsi="Roma Neue" w:cs="Arial"/>
        </w:rPr>
        <w:fldChar w:fldCharType="begin">
          <w:ffData>
            <w:name w:val="Testo47"/>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r w:rsidRPr="007663DF">
        <w:rPr>
          <w:rFonts w:ascii="Roma Neue" w:eastAsia="Arial Unicode MS" w:hAnsi="Roma Neue" w:cs="Arial"/>
        </w:rPr>
        <w:t xml:space="preserve"> del </w:t>
      </w:r>
      <w:r w:rsidRPr="007663DF">
        <w:rPr>
          <w:rFonts w:ascii="Roma Neue" w:hAnsi="Roma Neue" w:cs="Arial"/>
        </w:rPr>
        <w:fldChar w:fldCharType="begin">
          <w:ffData>
            <w:name w:val="Testo47"/>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r w:rsidRPr="007663DF">
        <w:rPr>
          <w:rFonts w:ascii="Roma Neue" w:eastAsia="Arial Unicode MS" w:hAnsi="Roma Neue" w:cs="Arial"/>
        </w:rPr>
        <w:t xml:space="preserve">  che viene allegata alla presente dichiarazione;</w:t>
      </w:r>
    </w:p>
    <w:p w14:paraId="55E83A5A" w14:textId="77777777" w:rsidR="00526965" w:rsidRPr="007663DF" w:rsidRDefault="00526965" w:rsidP="00526965">
      <w:pPr>
        <w:tabs>
          <w:tab w:val="num" w:pos="420"/>
        </w:tabs>
        <w:spacing w:after="0" w:line="360" w:lineRule="auto"/>
        <w:ind w:left="420" w:hanging="278"/>
        <w:contextualSpacing/>
        <w:jc w:val="both"/>
        <w:rPr>
          <w:rFonts w:ascii="Roma Neue" w:eastAsia="Arial Unicode MS" w:hAnsi="Roma Neue" w:cs="Arial"/>
        </w:rPr>
      </w:pPr>
      <w:r w:rsidRPr="007663DF">
        <w:rPr>
          <w:rFonts w:ascii="Arial" w:hAnsi="Arial" w:cs="Arial"/>
          <w:b/>
        </w:rPr>
        <w:fldChar w:fldCharType="begin">
          <w:ffData>
            <w:name w:val=""/>
            <w:enabled/>
            <w:calcOnExit w:val="0"/>
            <w:checkBox>
              <w:size w:val="24"/>
              <w:default w:val="0"/>
            </w:checkBox>
          </w:ffData>
        </w:fldChar>
      </w:r>
      <w:r w:rsidRPr="007663DF">
        <w:rPr>
          <w:rFonts w:ascii="Arial" w:hAnsi="Arial" w:cs="Arial"/>
          <w:b/>
        </w:rPr>
        <w:instrText xml:space="preserve"> FORMCHECKBOX </w:instrText>
      </w:r>
      <w:r w:rsidRPr="007663DF">
        <w:rPr>
          <w:rFonts w:ascii="Arial" w:hAnsi="Arial" w:cs="Arial"/>
          <w:b/>
        </w:rPr>
      </w:r>
      <w:r w:rsidRPr="007663DF">
        <w:rPr>
          <w:rFonts w:ascii="Arial" w:hAnsi="Arial" w:cs="Arial"/>
          <w:b/>
        </w:rPr>
        <w:fldChar w:fldCharType="separate"/>
      </w:r>
      <w:r w:rsidRPr="007663DF">
        <w:rPr>
          <w:rFonts w:ascii="Arial" w:hAnsi="Arial" w:cs="Arial"/>
          <w:b/>
        </w:rPr>
        <w:fldChar w:fldCharType="end"/>
      </w:r>
      <w:r w:rsidRPr="007663DF">
        <w:rPr>
          <w:rFonts w:ascii="Arial" w:hAnsi="Arial" w:cs="Arial"/>
          <w:b/>
        </w:rPr>
        <w:t xml:space="preserve"> </w:t>
      </w:r>
      <w:r w:rsidRPr="007663DF">
        <w:rPr>
          <w:rFonts w:ascii="Roma Neue" w:eastAsia="Arial Unicode MS" w:hAnsi="Roma Neue" w:cs="Arial"/>
        </w:rPr>
        <w:t xml:space="preserve">procura speciale n. rep. </w:t>
      </w:r>
      <w:r w:rsidRPr="007663DF">
        <w:rPr>
          <w:rFonts w:ascii="Roma Neue" w:hAnsi="Roma Neue" w:cs="Arial"/>
        </w:rPr>
        <w:fldChar w:fldCharType="begin">
          <w:ffData>
            <w:name w:val="Testo47"/>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r w:rsidRPr="007663DF">
        <w:rPr>
          <w:rFonts w:ascii="Roma Neue" w:eastAsia="Arial Unicode MS" w:hAnsi="Roma Neue" w:cs="Arial"/>
        </w:rPr>
        <w:t xml:space="preserve"> del </w:t>
      </w:r>
      <w:r w:rsidRPr="007663DF">
        <w:rPr>
          <w:rFonts w:ascii="Roma Neue" w:hAnsi="Roma Neue" w:cs="Arial"/>
        </w:rPr>
        <w:fldChar w:fldCharType="begin">
          <w:ffData>
            <w:name w:val="Testo47"/>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r w:rsidRPr="007663DF">
        <w:rPr>
          <w:rFonts w:ascii="Roma Neue" w:eastAsia="Arial Unicode MS" w:hAnsi="Roma Neue" w:cs="Arial"/>
        </w:rPr>
        <w:t xml:space="preserve"> che viene allegata alla presente dichiarazione;</w:t>
      </w:r>
    </w:p>
    <w:p w14:paraId="49137A11" w14:textId="77777777" w:rsidR="00526965" w:rsidRPr="007663DF" w:rsidRDefault="00526965" w:rsidP="00526965">
      <w:pPr>
        <w:tabs>
          <w:tab w:val="num" w:pos="420"/>
        </w:tabs>
        <w:spacing w:after="0" w:line="360" w:lineRule="auto"/>
        <w:ind w:left="420" w:hanging="278"/>
        <w:contextualSpacing/>
        <w:jc w:val="both"/>
        <w:rPr>
          <w:rFonts w:ascii="Roma Neue" w:eastAsia="Arial Unicode MS" w:hAnsi="Roma Neue" w:cs="Arial"/>
        </w:rPr>
      </w:pPr>
      <w:r w:rsidRPr="007663DF">
        <w:rPr>
          <w:rFonts w:ascii="Arial" w:hAnsi="Arial" w:cs="Arial"/>
          <w:b/>
        </w:rPr>
        <w:fldChar w:fldCharType="begin">
          <w:ffData>
            <w:name w:val=""/>
            <w:enabled/>
            <w:calcOnExit w:val="0"/>
            <w:checkBox>
              <w:size w:val="24"/>
              <w:default w:val="0"/>
            </w:checkBox>
          </w:ffData>
        </w:fldChar>
      </w:r>
      <w:r w:rsidRPr="007663DF">
        <w:rPr>
          <w:rFonts w:ascii="Arial" w:hAnsi="Arial" w:cs="Arial"/>
          <w:b/>
        </w:rPr>
        <w:instrText xml:space="preserve"> FORMCHECKBOX </w:instrText>
      </w:r>
      <w:r w:rsidRPr="007663DF">
        <w:rPr>
          <w:rFonts w:ascii="Arial" w:hAnsi="Arial" w:cs="Arial"/>
          <w:b/>
        </w:rPr>
      </w:r>
      <w:r w:rsidRPr="007663DF">
        <w:rPr>
          <w:rFonts w:ascii="Arial" w:hAnsi="Arial" w:cs="Arial"/>
          <w:b/>
        </w:rPr>
        <w:fldChar w:fldCharType="separate"/>
      </w:r>
      <w:r w:rsidRPr="007663DF">
        <w:rPr>
          <w:rFonts w:ascii="Arial" w:hAnsi="Arial" w:cs="Arial"/>
          <w:b/>
        </w:rPr>
        <w:fldChar w:fldCharType="end"/>
      </w:r>
      <w:r w:rsidRPr="007663DF">
        <w:rPr>
          <w:rFonts w:ascii="Arial" w:hAnsi="Arial" w:cs="Arial"/>
          <w:b/>
        </w:rPr>
        <w:t xml:space="preserve"> </w:t>
      </w:r>
      <w:r w:rsidRPr="007663DF">
        <w:rPr>
          <w:rFonts w:ascii="Roma Neue" w:eastAsia="Arial Unicode MS" w:hAnsi="Roma Neue" w:cs="Arial"/>
        </w:rPr>
        <w:t xml:space="preserve">delibera organo di amministrazione del </w:t>
      </w:r>
      <w:r w:rsidRPr="007663DF">
        <w:rPr>
          <w:rFonts w:ascii="Roma Neue" w:hAnsi="Roma Neue" w:cs="Arial"/>
        </w:rPr>
        <w:fldChar w:fldCharType="begin">
          <w:ffData>
            <w:name w:val="Testo47"/>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r w:rsidRPr="007663DF">
        <w:rPr>
          <w:rFonts w:ascii="Roma Neue" w:eastAsia="Arial Unicode MS" w:hAnsi="Roma Neue" w:cs="Arial"/>
        </w:rPr>
        <w:t>;</w:t>
      </w:r>
    </w:p>
    <w:p w14:paraId="0B3EC32F" w14:textId="77777777" w:rsidR="00526965" w:rsidRPr="007663DF" w:rsidRDefault="00526965" w:rsidP="00526965">
      <w:pPr>
        <w:tabs>
          <w:tab w:val="num" w:pos="420"/>
        </w:tabs>
        <w:spacing w:after="0" w:line="360" w:lineRule="auto"/>
        <w:ind w:left="420" w:hanging="278"/>
        <w:contextualSpacing/>
        <w:jc w:val="both"/>
        <w:rPr>
          <w:rFonts w:ascii="Roma Neue" w:eastAsia="Arial Unicode MS" w:hAnsi="Roma Neue" w:cs="Arial"/>
        </w:rPr>
      </w:pPr>
      <w:r w:rsidRPr="007663DF">
        <w:rPr>
          <w:rFonts w:ascii="Arial" w:hAnsi="Arial" w:cs="Arial"/>
          <w:b/>
        </w:rPr>
        <w:fldChar w:fldCharType="begin">
          <w:ffData>
            <w:name w:val=""/>
            <w:enabled/>
            <w:calcOnExit w:val="0"/>
            <w:checkBox>
              <w:size w:val="24"/>
              <w:default w:val="0"/>
            </w:checkBox>
          </w:ffData>
        </w:fldChar>
      </w:r>
      <w:r w:rsidRPr="007663DF">
        <w:rPr>
          <w:rFonts w:ascii="Arial" w:hAnsi="Arial" w:cs="Arial"/>
          <w:b/>
        </w:rPr>
        <w:instrText xml:space="preserve"> FORMCHECKBOX </w:instrText>
      </w:r>
      <w:r w:rsidRPr="007663DF">
        <w:rPr>
          <w:rFonts w:ascii="Arial" w:hAnsi="Arial" w:cs="Arial"/>
          <w:b/>
        </w:rPr>
      </w:r>
      <w:r w:rsidRPr="007663DF">
        <w:rPr>
          <w:rFonts w:ascii="Arial" w:hAnsi="Arial" w:cs="Arial"/>
          <w:b/>
        </w:rPr>
        <w:fldChar w:fldCharType="separate"/>
      </w:r>
      <w:r w:rsidRPr="007663DF">
        <w:rPr>
          <w:rFonts w:ascii="Arial" w:hAnsi="Arial" w:cs="Arial"/>
          <w:b/>
        </w:rPr>
        <w:fldChar w:fldCharType="end"/>
      </w:r>
      <w:r w:rsidRPr="007663DF">
        <w:rPr>
          <w:rFonts w:ascii="Arial" w:hAnsi="Arial" w:cs="Arial"/>
          <w:b/>
        </w:rPr>
        <w:t xml:space="preserve"> </w:t>
      </w:r>
      <w:r w:rsidRPr="007663DF">
        <w:rPr>
          <w:rFonts w:ascii="Roma Neue" w:eastAsia="Arial Unicode MS" w:hAnsi="Roma Neue" w:cs="Arial"/>
        </w:rPr>
        <w:t xml:space="preserve">altro </w:t>
      </w:r>
      <w:r w:rsidRPr="007663DF">
        <w:rPr>
          <w:rFonts w:ascii="Roma Neue" w:hAnsi="Roma Neue" w:cs="Arial"/>
        </w:rPr>
        <w:fldChar w:fldCharType="begin">
          <w:ffData>
            <w:name w:val="Testo47"/>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p>
    <w:p w14:paraId="01D28FDC" w14:textId="44398593" w:rsidR="00526965" w:rsidRPr="007663DF" w:rsidRDefault="00526965" w:rsidP="00526965">
      <w:pPr>
        <w:pStyle w:val="Corpodeltesto2"/>
        <w:tabs>
          <w:tab w:val="left" w:pos="0"/>
          <w:tab w:val="left" w:pos="851"/>
        </w:tabs>
        <w:spacing w:line="360" w:lineRule="auto"/>
        <w:contextualSpacing/>
        <w:rPr>
          <w:rFonts w:ascii="Roma Neue" w:hAnsi="Roma Neue" w:cs="Arial"/>
          <w:szCs w:val="22"/>
        </w:rPr>
      </w:pPr>
      <w:r w:rsidRPr="007663DF">
        <w:rPr>
          <w:rFonts w:ascii="Roma Neue" w:eastAsia="Arial Unicode MS" w:hAnsi="Roma Neue" w:cs="Arial"/>
          <w:b/>
          <w:bCs/>
          <w:szCs w:val="22"/>
        </w:rPr>
        <w:t xml:space="preserve">dell’Operatore Economico </w:t>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eastAsia="Arial Unicode MS" w:hAnsi="Roma Neue" w:cs="Arial"/>
          <w:b/>
          <w:bCs/>
          <w:szCs w:val="22"/>
        </w:rPr>
        <w:t xml:space="preserve"> </w:t>
      </w:r>
      <w:r w:rsidRPr="007663DF">
        <w:rPr>
          <w:rFonts w:ascii="Roma Neue" w:eastAsia="Arial Unicode MS" w:hAnsi="Roma Neue" w:cs="Arial"/>
          <w:b/>
          <w:bCs/>
          <w:i/>
          <w:iCs/>
          <w:szCs w:val="22"/>
        </w:rPr>
        <w:t>(</w:t>
      </w:r>
      <w:r w:rsidRPr="007663DF">
        <w:rPr>
          <w:rFonts w:ascii="Roma Neue" w:eastAsia="Arial Unicode MS" w:hAnsi="Roma Neue" w:cs="Arial"/>
          <w:i/>
          <w:iCs/>
          <w:szCs w:val="22"/>
        </w:rPr>
        <w:t>indicare la ragione sociale per esteso</w:t>
      </w:r>
      <w:r w:rsidRPr="007663DF">
        <w:rPr>
          <w:rFonts w:ascii="Roma Neue" w:eastAsia="Arial Unicode MS" w:hAnsi="Roma Neue" w:cs="Arial"/>
          <w:b/>
          <w:bCs/>
          <w:szCs w:val="22"/>
        </w:rPr>
        <w:t xml:space="preserve">) con sede legale in </w:t>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t xml:space="preserve"> </w:t>
      </w:r>
      <w:r w:rsidRPr="007663DF">
        <w:rPr>
          <w:rFonts w:ascii="Roma Neue" w:eastAsia="Arial Unicode MS" w:hAnsi="Roma Neue" w:cs="Arial"/>
          <w:b/>
          <w:bCs/>
          <w:szCs w:val="22"/>
        </w:rPr>
        <w:t>Via/Piazza</w:t>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eastAsia="Arial Unicode MS" w:hAnsi="Roma Neue" w:cs="Arial"/>
          <w:b/>
          <w:bCs/>
          <w:szCs w:val="22"/>
        </w:rPr>
        <w:t xml:space="preserve"> C.F.</w:t>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eastAsia="Arial Unicode MS" w:hAnsi="Roma Neue" w:cs="Arial"/>
          <w:b/>
          <w:bCs/>
          <w:szCs w:val="22"/>
        </w:rPr>
        <w:t xml:space="preserve"> Partita IVA </w:t>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t xml:space="preserve"> </w:t>
      </w:r>
      <w:r w:rsidRPr="007663DF">
        <w:rPr>
          <w:rFonts w:ascii="Roma Neue" w:hAnsi="Roma Neue" w:cs="Arial"/>
          <w:b/>
          <w:bCs/>
          <w:szCs w:val="22"/>
        </w:rPr>
        <w:t>Pec</w:t>
      </w:r>
      <w:r w:rsidRPr="007663DF">
        <w:rPr>
          <w:rFonts w:ascii="Roma Neue" w:hAnsi="Roma Neue" w:cs="Arial"/>
          <w:szCs w:val="22"/>
        </w:rPr>
        <w:t xml:space="preserve"> </w:t>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00DA4A3C" w:rsidRPr="007663DF">
        <w:rPr>
          <w:rFonts w:ascii="Roma Neue" w:hAnsi="Roma Neue" w:cs="Arial"/>
          <w:szCs w:val="22"/>
        </w:rPr>
        <w:t>;</w:t>
      </w:r>
    </w:p>
    <w:p w14:paraId="4F330CC2" w14:textId="287DA3C2" w:rsidR="004443BE" w:rsidRPr="007663DF" w:rsidRDefault="004443BE" w:rsidP="004443BE">
      <w:pPr>
        <w:spacing w:line="360" w:lineRule="auto"/>
        <w:jc w:val="center"/>
        <w:rPr>
          <w:rFonts w:ascii="Roma Neue" w:eastAsia="Arial Unicode MS" w:hAnsi="Roma Neue" w:cs="Arial"/>
          <w:b/>
          <w:bCs/>
        </w:rPr>
      </w:pPr>
      <w:r w:rsidRPr="007663DF">
        <w:rPr>
          <w:rFonts w:ascii="Roma Neue" w:eastAsia="Arial Unicode MS" w:hAnsi="Roma Neue" w:cs="Arial"/>
          <w:b/>
          <w:bCs/>
        </w:rPr>
        <w:t>IN QUALITA' DI IMPRESA AUSILIARIA</w:t>
      </w:r>
    </w:p>
    <w:p w14:paraId="6BDEE0E7" w14:textId="6FCE0F6F" w:rsidR="003840F2" w:rsidRPr="00AF19BB" w:rsidRDefault="003840F2" w:rsidP="00AF19BB">
      <w:pPr>
        <w:spacing w:line="360" w:lineRule="auto"/>
        <w:contextualSpacing/>
        <w:jc w:val="center"/>
        <w:rPr>
          <w:rFonts w:ascii="Roma Neue" w:eastAsia="Arial Unicode MS" w:hAnsi="Roma Neue" w:cs="Arial"/>
          <w:b/>
          <w:bCs/>
          <w:sz w:val="20"/>
          <w:szCs w:val="20"/>
        </w:rPr>
      </w:pPr>
      <w:r w:rsidRPr="00AF19BB">
        <w:rPr>
          <w:rFonts w:ascii="Roma Neue" w:eastAsia="Arial Unicode MS" w:hAnsi="Roma Neue" w:cs="Arial"/>
          <w:b/>
          <w:bCs/>
          <w:sz w:val="20"/>
          <w:szCs w:val="20"/>
        </w:rPr>
        <w:t>DICHIARA</w:t>
      </w:r>
    </w:p>
    <w:p w14:paraId="35841C09" w14:textId="61AD86C7" w:rsidR="003840F2" w:rsidRDefault="003840F2" w:rsidP="007663DF">
      <w:pPr>
        <w:spacing w:before="120" w:after="0" w:line="320" w:lineRule="exact"/>
        <w:contextualSpacing/>
        <w:jc w:val="both"/>
        <w:rPr>
          <w:rFonts w:ascii="Roma Neue" w:eastAsia="Arial Unicode MS" w:hAnsi="Roma Neue" w:cs="Arial"/>
        </w:rPr>
      </w:pPr>
      <w:r w:rsidRPr="007663DF">
        <w:rPr>
          <w:rFonts w:ascii="Roma Neue" w:eastAsia="Arial Unicode MS" w:hAnsi="Roma Neue" w:cs="Arial"/>
        </w:rPr>
        <w:t>ai sensi e per gli effetti degli articoli 46 e 47 del DPR 28 dicembre 2000, n. 445, e ss.mm., consapevole delle responsabilità civili e delle sanzioni penali previste dall’articolo 76 del DPR 28 dicembre 2000, n. 445, per chi rilascia dichiarazioni mendaci:</w:t>
      </w:r>
    </w:p>
    <w:p w14:paraId="477E1EF9" w14:textId="77777777" w:rsidR="007663DF" w:rsidRPr="007663DF" w:rsidRDefault="007663DF" w:rsidP="007663DF">
      <w:pPr>
        <w:spacing w:before="120" w:after="0" w:line="320" w:lineRule="exact"/>
        <w:contextualSpacing/>
        <w:jc w:val="both"/>
        <w:rPr>
          <w:rFonts w:ascii="Roma Neue" w:eastAsia="Arial Unicode MS" w:hAnsi="Roma Neue" w:cs="Arial"/>
        </w:rPr>
      </w:pPr>
    </w:p>
    <w:p w14:paraId="24FBE83E" w14:textId="6AEDE004" w:rsidR="00DA4A3C" w:rsidRPr="007663DF" w:rsidRDefault="003840F2" w:rsidP="00537277">
      <w:pPr>
        <w:pStyle w:val="Paragrafoelenco"/>
        <w:numPr>
          <w:ilvl w:val="0"/>
          <w:numId w:val="18"/>
        </w:numPr>
        <w:spacing w:before="120" w:after="0" w:line="320" w:lineRule="exact"/>
        <w:ind w:left="714" w:hanging="357"/>
        <w:contextualSpacing/>
        <w:jc w:val="both"/>
        <w:rPr>
          <w:rFonts w:ascii="Roma Neue" w:eastAsia="Arial Unicode MS" w:hAnsi="Roma Neue" w:cs="Arial"/>
        </w:rPr>
      </w:pPr>
      <w:r w:rsidRPr="007663DF">
        <w:rPr>
          <w:rFonts w:ascii="Roma Neue" w:eastAsia="Arial Unicode MS" w:hAnsi="Roma Neue" w:cs="Arial"/>
        </w:rPr>
        <w:t xml:space="preserve">di obbligarsi verso l’operatore economico </w:t>
      </w:r>
      <w:r w:rsidR="00526965" w:rsidRPr="007663DF">
        <w:rPr>
          <w:rFonts w:ascii="Roma Neue" w:hAnsi="Roma Neue" w:cs="Arial"/>
        </w:rPr>
        <w:fldChar w:fldCharType="begin">
          <w:ffData>
            <w:name w:val="Testo47"/>
            <w:enabled/>
            <w:calcOnExit w:val="0"/>
            <w:textInput/>
          </w:ffData>
        </w:fldChar>
      </w:r>
      <w:r w:rsidR="00526965" w:rsidRPr="007663DF">
        <w:rPr>
          <w:rFonts w:ascii="Roma Neue" w:hAnsi="Roma Neue" w:cs="Arial"/>
        </w:rPr>
        <w:instrText xml:space="preserve"> FORMTEXT </w:instrText>
      </w:r>
      <w:r w:rsidR="00526965" w:rsidRPr="007663DF">
        <w:rPr>
          <w:rFonts w:ascii="Roma Neue" w:hAnsi="Roma Neue" w:cs="Arial"/>
        </w:rPr>
      </w:r>
      <w:r w:rsidR="00526965" w:rsidRPr="007663DF">
        <w:rPr>
          <w:rFonts w:ascii="Roma Neue" w:hAnsi="Roma Neue" w:cs="Arial"/>
        </w:rPr>
        <w:fldChar w:fldCharType="separate"/>
      </w:r>
      <w:r w:rsidR="00526965" w:rsidRPr="007663DF">
        <w:rPr>
          <w:rFonts w:ascii="Roma Neue" w:hAnsi="Roma Neue" w:cs="Arial"/>
        </w:rPr>
        <w:t> </w:t>
      </w:r>
      <w:r w:rsidR="00526965" w:rsidRPr="007663DF">
        <w:rPr>
          <w:rFonts w:ascii="Roma Neue" w:hAnsi="Roma Neue" w:cs="Arial"/>
        </w:rPr>
        <w:t> </w:t>
      </w:r>
      <w:r w:rsidR="00526965" w:rsidRPr="007663DF">
        <w:rPr>
          <w:rFonts w:ascii="Roma Neue" w:hAnsi="Roma Neue" w:cs="Arial"/>
        </w:rPr>
        <w:t> </w:t>
      </w:r>
      <w:r w:rsidR="00526965" w:rsidRPr="007663DF">
        <w:rPr>
          <w:rFonts w:ascii="Roma Neue" w:hAnsi="Roma Neue" w:cs="Arial"/>
        </w:rPr>
        <w:t> </w:t>
      </w:r>
      <w:r w:rsidR="00526965" w:rsidRPr="007663DF">
        <w:rPr>
          <w:rFonts w:ascii="Roma Neue" w:hAnsi="Roma Neue" w:cs="Arial"/>
        </w:rPr>
        <w:t> </w:t>
      </w:r>
      <w:r w:rsidR="00526965" w:rsidRPr="007663DF">
        <w:rPr>
          <w:rFonts w:ascii="Roma Neue" w:hAnsi="Roma Neue" w:cs="Arial"/>
        </w:rPr>
        <w:fldChar w:fldCharType="end"/>
      </w:r>
      <w:r w:rsidR="00526965" w:rsidRPr="007663DF">
        <w:rPr>
          <w:rFonts w:ascii="Roma Neue" w:hAnsi="Roma Neue" w:cs="Arial"/>
        </w:rPr>
        <w:fldChar w:fldCharType="begin">
          <w:ffData>
            <w:name w:val="Testo47"/>
            <w:enabled/>
            <w:calcOnExit w:val="0"/>
            <w:textInput/>
          </w:ffData>
        </w:fldChar>
      </w:r>
      <w:r w:rsidR="00526965" w:rsidRPr="007663DF">
        <w:rPr>
          <w:rFonts w:ascii="Roma Neue" w:hAnsi="Roma Neue" w:cs="Arial"/>
        </w:rPr>
        <w:instrText xml:space="preserve"> FORMTEXT </w:instrText>
      </w:r>
      <w:r w:rsidR="00526965" w:rsidRPr="007663DF">
        <w:rPr>
          <w:rFonts w:ascii="Roma Neue" w:hAnsi="Roma Neue" w:cs="Arial"/>
        </w:rPr>
      </w:r>
      <w:r w:rsidR="00526965" w:rsidRPr="007663DF">
        <w:rPr>
          <w:rFonts w:ascii="Roma Neue" w:hAnsi="Roma Neue" w:cs="Arial"/>
        </w:rPr>
        <w:fldChar w:fldCharType="separate"/>
      </w:r>
      <w:r w:rsidR="00526965" w:rsidRPr="007663DF">
        <w:rPr>
          <w:rFonts w:ascii="Roma Neue" w:hAnsi="Roma Neue" w:cs="Arial"/>
        </w:rPr>
        <w:t> </w:t>
      </w:r>
      <w:r w:rsidR="00526965" w:rsidRPr="007663DF">
        <w:rPr>
          <w:rFonts w:ascii="Roma Neue" w:hAnsi="Roma Neue" w:cs="Arial"/>
        </w:rPr>
        <w:t> </w:t>
      </w:r>
      <w:r w:rsidR="00526965" w:rsidRPr="007663DF">
        <w:rPr>
          <w:rFonts w:ascii="Roma Neue" w:hAnsi="Roma Neue" w:cs="Arial"/>
        </w:rPr>
        <w:t> </w:t>
      </w:r>
      <w:r w:rsidR="00526965" w:rsidRPr="007663DF">
        <w:rPr>
          <w:rFonts w:ascii="Roma Neue" w:hAnsi="Roma Neue" w:cs="Arial"/>
        </w:rPr>
        <w:t> </w:t>
      </w:r>
      <w:r w:rsidR="00526965" w:rsidRPr="007663DF">
        <w:rPr>
          <w:rFonts w:ascii="Roma Neue" w:hAnsi="Roma Neue" w:cs="Arial"/>
        </w:rPr>
        <w:t> </w:t>
      </w:r>
      <w:r w:rsidR="00526965" w:rsidRPr="007663DF">
        <w:rPr>
          <w:rFonts w:ascii="Roma Neue" w:hAnsi="Roma Neue" w:cs="Arial"/>
        </w:rPr>
        <w:fldChar w:fldCharType="end"/>
      </w:r>
      <w:r w:rsidR="001B32DB" w:rsidRPr="007663DF">
        <w:rPr>
          <w:rFonts w:ascii="Roma Neue" w:eastAsia="Arial Unicode MS" w:hAnsi="Roma Neue" w:cs="Arial"/>
        </w:rPr>
        <w:t xml:space="preserve"> (</w:t>
      </w:r>
      <w:r w:rsidRPr="007663DF">
        <w:rPr>
          <w:rFonts w:ascii="Roma Neue" w:eastAsia="Arial Unicode MS" w:hAnsi="Roma Neue" w:cs="Arial"/>
          <w:i/>
          <w:iCs/>
        </w:rPr>
        <w:t>indicare nominativo dell’operatore economico che si avvale</w:t>
      </w:r>
      <w:r w:rsidRPr="007663DF">
        <w:rPr>
          <w:rFonts w:ascii="Roma Neue" w:eastAsia="Arial Unicode MS" w:hAnsi="Roma Neue" w:cs="Arial"/>
        </w:rPr>
        <w:t>)</w:t>
      </w:r>
      <w:r w:rsidR="00DA4A3C" w:rsidRPr="007663DF">
        <w:rPr>
          <w:rFonts w:ascii="Roma Neue" w:eastAsia="Arial Unicode MS" w:hAnsi="Roma Neue" w:cs="Arial"/>
        </w:rPr>
        <w:t xml:space="preserve"> e </w:t>
      </w:r>
      <w:r w:rsidRPr="007663DF">
        <w:rPr>
          <w:rFonts w:ascii="Roma Neue" w:eastAsia="Arial Unicode MS" w:hAnsi="Roma Neue" w:cs="Arial"/>
        </w:rPr>
        <w:t xml:space="preserve">verso Sport e </w:t>
      </w:r>
      <w:r w:rsidR="002C4417" w:rsidRPr="007663DF">
        <w:rPr>
          <w:rFonts w:ascii="Roma Neue" w:eastAsia="Arial Unicode MS" w:hAnsi="Roma Neue" w:cs="Arial"/>
        </w:rPr>
        <w:t>Salute</w:t>
      </w:r>
      <w:r w:rsidR="007663DF">
        <w:rPr>
          <w:rFonts w:ascii="Roma Neue" w:eastAsia="Arial Unicode MS" w:hAnsi="Roma Neue" w:cs="Arial"/>
        </w:rPr>
        <w:t xml:space="preserve"> S.p.A.</w:t>
      </w:r>
      <w:r w:rsidR="002C4417" w:rsidRPr="007663DF">
        <w:rPr>
          <w:rFonts w:ascii="Roma Neue" w:eastAsia="Arial Unicode MS" w:hAnsi="Roma Neue" w:cs="Arial"/>
        </w:rPr>
        <w:t xml:space="preserve"> </w:t>
      </w:r>
      <w:r w:rsidRPr="007663DF">
        <w:rPr>
          <w:rFonts w:ascii="Roma Neue" w:eastAsia="Arial Unicode MS" w:hAnsi="Roma Neue" w:cs="Arial"/>
        </w:rPr>
        <w:t>a mettere a disposizione per tutta la durata dell’appalto le risorse ed i requisiti oggetto di avvalimento</w:t>
      </w:r>
      <w:r w:rsidR="007663DF">
        <w:rPr>
          <w:rFonts w:ascii="Roma Neue" w:eastAsia="Arial Unicode MS" w:hAnsi="Roma Neue" w:cs="Arial"/>
        </w:rPr>
        <w:t>, ed in particolare</w:t>
      </w:r>
      <w:r w:rsidR="007663DF" w:rsidRPr="007663DF">
        <w:rPr>
          <w:rFonts w:ascii="Roma Neue" w:eastAsia="Arial Unicode MS" w:hAnsi="Roma Neue" w:cs="Arial"/>
        </w:rPr>
        <w:t>:</w:t>
      </w:r>
    </w:p>
    <w:p w14:paraId="638DE57C" w14:textId="6ECC92F4" w:rsidR="00DA4A3C" w:rsidRPr="007663DF" w:rsidRDefault="00DA4A3C" w:rsidP="00DA4A3C">
      <w:pPr>
        <w:spacing w:before="120" w:after="60" w:line="280" w:lineRule="exact"/>
        <w:ind w:left="720" w:right="11"/>
        <w:jc w:val="both"/>
        <w:rPr>
          <w:rFonts w:ascii="Roma Neue" w:hAnsi="Roma Neue" w:cs="Arial"/>
        </w:rPr>
      </w:pPr>
      <w:r w:rsidRPr="007663DF">
        <w:rPr>
          <w:rFonts w:ascii="Roma Neue" w:hAnsi="Roma Neue" w:cs="Arial"/>
        </w:rPr>
        <w:fldChar w:fldCharType="begin">
          <w:ffData>
            <w:name w:val="Controllo99"/>
            <w:enabled/>
            <w:calcOnExit w:val="0"/>
            <w:checkBox>
              <w:sizeAuto/>
              <w:default w:val="0"/>
              <w:checked w:val="0"/>
            </w:checkBox>
          </w:ffData>
        </w:fldChar>
      </w:r>
      <w:r w:rsidRPr="007663DF">
        <w:rPr>
          <w:rFonts w:ascii="Roma Neue" w:hAnsi="Roma Neue" w:cs="Arial"/>
        </w:rPr>
        <w:instrText xml:space="preserve"> FORMCHECKBOX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fldChar w:fldCharType="end"/>
      </w:r>
      <w:r w:rsidRPr="007663DF">
        <w:rPr>
          <w:rFonts w:ascii="Roma Neue" w:hAnsi="Roma Neue" w:cs="Arial"/>
        </w:rPr>
        <w:t xml:space="preserve">  </w:t>
      </w:r>
      <w:r w:rsidRPr="007663DF">
        <w:rPr>
          <w:rFonts w:ascii="Roma Neue" w:hAnsi="Roma Neue" w:cs="Arial"/>
          <w:b/>
        </w:rPr>
        <w:t>Requisito di cui al Paragrafo 6.2 della lettera di invito:</w:t>
      </w:r>
      <w:r w:rsidRPr="007663DF">
        <w:rPr>
          <w:rFonts w:ascii="Roma Neue" w:hAnsi="Roma Neue" w:cs="Arial"/>
        </w:rPr>
        <w:t xml:space="preserve"> </w:t>
      </w:r>
    </w:p>
    <w:p w14:paraId="55A9B0BE" w14:textId="77777777" w:rsidR="00DA4A3C" w:rsidRPr="007663DF" w:rsidRDefault="00DA4A3C" w:rsidP="007663DF">
      <w:pPr>
        <w:spacing w:before="120" w:after="60" w:line="280" w:lineRule="exact"/>
        <w:ind w:left="708" w:right="11"/>
        <w:jc w:val="both"/>
        <w:rPr>
          <w:rFonts w:ascii="Roma Neue" w:hAnsi="Roma Neue" w:cs="Arial"/>
        </w:rPr>
      </w:pPr>
      <w:r w:rsidRPr="007663DF">
        <w:rPr>
          <w:rFonts w:ascii="Roma Neue" w:hAnsi="Roma Neue" w:cs="Arial"/>
        </w:rPr>
        <w:t xml:space="preserve">attestazione SOA, </w:t>
      </w:r>
      <w:r w:rsidRPr="007663DF">
        <w:rPr>
          <w:rFonts w:ascii="Roma Neue" w:hAnsi="Roma Neue" w:cs="Arial"/>
          <w:b/>
          <w:bCs/>
          <w:u w:val="single"/>
        </w:rPr>
        <w:t>di cui si allega copia</w:t>
      </w:r>
      <w:r w:rsidRPr="007663DF">
        <w:rPr>
          <w:rFonts w:ascii="Roma Neue" w:hAnsi="Roma Neue" w:cs="Arial"/>
        </w:rPr>
        <w:t>, rilasciata da Organismo di attestazione (SOA) regolarmente autorizzata, in corso di validità, per la seguente categoria e classifica:</w:t>
      </w:r>
    </w:p>
    <w:tbl>
      <w:tblPr>
        <w:tblW w:w="0" w:type="auto"/>
        <w:tblCellSpacing w:w="20" w:type="dxa"/>
        <w:tblInd w:w="67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firstRow="1" w:lastRow="1" w:firstColumn="1" w:lastColumn="1" w:noHBand="0" w:noVBand="0"/>
      </w:tblPr>
      <w:tblGrid>
        <w:gridCol w:w="9030"/>
      </w:tblGrid>
      <w:tr w:rsidR="00DA4A3C" w:rsidRPr="007663DF" w14:paraId="5861761F" w14:textId="77777777" w:rsidTr="004F421A">
        <w:trPr>
          <w:trHeight w:val="1768"/>
          <w:tblCellSpacing w:w="20" w:type="dxa"/>
        </w:trPr>
        <w:tc>
          <w:tcPr>
            <w:tcW w:w="8950" w:type="dxa"/>
          </w:tcPr>
          <w:p w14:paraId="69EE5C09" w14:textId="77777777" w:rsidR="00DA4A3C" w:rsidRPr="007663DF" w:rsidRDefault="00DA4A3C" w:rsidP="004F421A">
            <w:pPr>
              <w:spacing w:before="120" w:after="0" w:line="320" w:lineRule="exact"/>
              <w:ind w:right="11"/>
              <w:rPr>
                <w:rFonts w:ascii="Roma Neue" w:hAnsi="Roma Neue" w:cs="Arial"/>
              </w:rPr>
            </w:pPr>
            <w:r w:rsidRPr="007663DF">
              <w:rPr>
                <w:rFonts w:ascii="Roma Neue" w:hAnsi="Roma Neue" w:cs="Arial"/>
                <w:b/>
              </w:rPr>
              <w:lastRenderedPageBreak/>
              <w:t xml:space="preserve">Categoria SOA </w:t>
            </w:r>
            <w:r w:rsidRPr="007663DF">
              <w:rPr>
                <w:rFonts w:ascii="Roma Neue" w:hAnsi="Roma Neue" w:cs="Arial"/>
              </w:rPr>
              <w:fldChar w:fldCharType="begin">
                <w:ffData>
                  <w:name w:val="Testo656"/>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r w:rsidRPr="007663DF">
              <w:rPr>
                <w:rFonts w:ascii="Roma Neue" w:hAnsi="Roma Neue" w:cs="Arial"/>
              </w:rPr>
              <w:t xml:space="preserve">  </w:t>
            </w:r>
            <w:r w:rsidRPr="007663DF">
              <w:rPr>
                <w:rFonts w:ascii="Roma Neue" w:hAnsi="Roma Neue" w:cs="Arial"/>
                <w:b/>
              </w:rPr>
              <w:t xml:space="preserve">classifica  </w:t>
            </w:r>
            <w:r w:rsidRPr="007663DF">
              <w:rPr>
                <w:rFonts w:ascii="Roma Neue" w:hAnsi="Roma Neue" w:cs="Arial"/>
              </w:rPr>
              <w:fldChar w:fldCharType="begin">
                <w:ffData>
                  <w:name w:val="Testo656"/>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p>
          <w:p w14:paraId="784DBE80" w14:textId="77777777" w:rsidR="00DA4A3C" w:rsidRPr="007663DF" w:rsidRDefault="00DA4A3C" w:rsidP="004F421A">
            <w:pPr>
              <w:autoSpaceDE w:val="0"/>
              <w:autoSpaceDN w:val="0"/>
              <w:adjustRightInd w:val="0"/>
              <w:spacing w:before="120" w:after="0" w:line="320" w:lineRule="exact"/>
              <w:rPr>
                <w:rFonts w:ascii="Roma Neue" w:hAnsi="Roma Neue" w:cs="Arial"/>
                <w:b/>
              </w:rPr>
            </w:pPr>
            <w:r w:rsidRPr="007663DF">
              <w:rPr>
                <w:rFonts w:ascii="Roma Neue" w:hAnsi="Roma Neue" w:cs="Arial"/>
                <w:b/>
              </w:rPr>
              <w:t xml:space="preserve">Nome dell’organismo di attestazione: </w:t>
            </w:r>
            <w:r w:rsidRPr="007663DF">
              <w:rPr>
                <w:rFonts w:ascii="Roma Neue" w:hAnsi="Roma Neue" w:cs="Arial"/>
                <w:b/>
              </w:rPr>
              <w:fldChar w:fldCharType="begin">
                <w:ffData>
                  <w:name w:val="Testo656"/>
                  <w:enabled/>
                  <w:calcOnExit w:val="0"/>
                  <w:textInput/>
                </w:ffData>
              </w:fldChar>
            </w:r>
            <w:r w:rsidRPr="007663DF">
              <w:rPr>
                <w:rFonts w:ascii="Roma Neue" w:hAnsi="Roma Neue" w:cs="Arial"/>
                <w:b/>
              </w:rPr>
              <w:instrText xml:space="preserve"> FORMTEXT </w:instrText>
            </w:r>
            <w:r w:rsidRPr="007663DF">
              <w:rPr>
                <w:rFonts w:ascii="Roma Neue" w:hAnsi="Roma Neue" w:cs="Arial"/>
                <w:b/>
              </w:rPr>
            </w:r>
            <w:r w:rsidRPr="007663DF">
              <w:rPr>
                <w:rFonts w:ascii="Roma Neue" w:hAnsi="Roma Neue" w:cs="Arial"/>
                <w:b/>
              </w:rPr>
              <w:fldChar w:fldCharType="separate"/>
            </w:r>
            <w:r w:rsidRPr="007663DF">
              <w:rPr>
                <w:rFonts w:ascii="Roma Neue" w:hAnsi="Roma Neue" w:cs="Arial"/>
                <w:b/>
              </w:rPr>
              <w:t> </w:t>
            </w:r>
            <w:r w:rsidRPr="007663DF">
              <w:rPr>
                <w:rFonts w:ascii="Roma Neue" w:hAnsi="Roma Neue" w:cs="Arial"/>
                <w:b/>
              </w:rPr>
              <w:t> </w:t>
            </w:r>
            <w:r w:rsidRPr="007663DF">
              <w:rPr>
                <w:rFonts w:ascii="Roma Neue" w:hAnsi="Roma Neue" w:cs="Arial"/>
                <w:b/>
              </w:rPr>
              <w:t> </w:t>
            </w:r>
            <w:r w:rsidRPr="007663DF">
              <w:rPr>
                <w:rFonts w:ascii="Roma Neue" w:hAnsi="Roma Neue" w:cs="Arial"/>
                <w:b/>
              </w:rPr>
              <w:t> </w:t>
            </w:r>
            <w:r w:rsidRPr="007663DF">
              <w:rPr>
                <w:rFonts w:ascii="Roma Neue" w:hAnsi="Roma Neue" w:cs="Arial"/>
                <w:b/>
              </w:rPr>
              <w:t> </w:t>
            </w:r>
            <w:r w:rsidRPr="007663DF">
              <w:rPr>
                <w:rFonts w:ascii="Roma Neue" w:hAnsi="Roma Neue" w:cs="Arial"/>
                <w:b/>
              </w:rPr>
              <w:fldChar w:fldCharType="end"/>
            </w:r>
          </w:p>
          <w:p w14:paraId="599230A8" w14:textId="77777777" w:rsidR="00DA4A3C" w:rsidRPr="007663DF" w:rsidRDefault="00DA4A3C" w:rsidP="004F421A">
            <w:pPr>
              <w:autoSpaceDE w:val="0"/>
              <w:autoSpaceDN w:val="0"/>
              <w:adjustRightInd w:val="0"/>
              <w:spacing w:before="120" w:after="0" w:line="320" w:lineRule="exact"/>
              <w:rPr>
                <w:rFonts w:ascii="Roma Neue" w:hAnsi="Roma Neue" w:cs="Arial"/>
              </w:rPr>
            </w:pPr>
            <w:r w:rsidRPr="007663DF">
              <w:rPr>
                <w:rFonts w:ascii="Roma Neue" w:hAnsi="Roma Neue" w:cs="Arial"/>
                <w:b/>
              </w:rPr>
              <w:t>Numero dell’attestazione</w:t>
            </w:r>
            <w:r w:rsidRPr="007663DF">
              <w:rPr>
                <w:rFonts w:ascii="Roma Neue" w:eastAsiaTheme="minorHAnsi" w:hAnsi="Roma Neue" w:cs="Arial"/>
              </w:rPr>
              <w:t xml:space="preserve">: </w:t>
            </w:r>
            <w:r w:rsidRPr="007663DF">
              <w:rPr>
                <w:rFonts w:ascii="Roma Neue" w:hAnsi="Roma Neue" w:cs="Arial"/>
              </w:rPr>
              <w:fldChar w:fldCharType="begin">
                <w:ffData>
                  <w:name w:val="Testo656"/>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r w:rsidRPr="007663DF">
              <w:rPr>
                <w:rFonts w:ascii="Roma Neue" w:hAnsi="Roma Neue" w:cs="Arial"/>
              </w:rPr>
              <w:t xml:space="preserve"> </w:t>
            </w:r>
            <w:r w:rsidRPr="007663DF">
              <w:rPr>
                <w:rFonts w:ascii="Roma Neue" w:hAnsi="Roma Neue" w:cs="Arial"/>
                <w:b/>
              </w:rPr>
              <w:t>data di rilascio</w:t>
            </w:r>
            <w:r w:rsidRPr="007663DF">
              <w:rPr>
                <w:rFonts w:ascii="Roma Neue" w:eastAsiaTheme="minorHAnsi" w:hAnsi="Roma Neue" w:cs="Arial"/>
              </w:rPr>
              <w:t xml:space="preserve">: </w:t>
            </w:r>
            <w:r w:rsidRPr="007663DF">
              <w:rPr>
                <w:rFonts w:ascii="Roma Neue" w:hAnsi="Roma Neue" w:cs="Arial"/>
              </w:rPr>
              <w:fldChar w:fldCharType="begin">
                <w:ffData>
                  <w:name w:val="Testo656"/>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r w:rsidRPr="007663DF">
              <w:rPr>
                <w:rFonts w:ascii="Roma Neue" w:hAnsi="Roma Neue" w:cs="Arial"/>
              </w:rPr>
              <w:t xml:space="preserve"> </w:t>
            </w:r>
            <w:r w:rsidRPr="007663DF">
              <w:rPr>
                <w:rFonts w:ascii="Roma Neue" w:hAnsi="Roma Neue" w:cs="Arial"/>
                <w:b/>
              </w:rPr>
              <w:t>scadenza validità triennale:</w:t>
            </w:r>
            <w:r w:rsidRPr="007663DF">
              <w:rPr>
                <w:rFonts w:ascii="Roma Neue" w:eastAsiaTheme="minorHAnsi" w:hAnsi="Roma Neue" w:cs="Arial"/>
              </w:rPr>
              <w:t xml:space="preserve"> </w:t>
            </w:r>
            <w:r w:rsidRPr="007663DF">
              <w:rPr>
                <w:rFonts w:ascii="Roma Neue" w:hAnsi="Roma Neue" w:cs="Arial"/>
              </w:rPr>
              <w:fldChar w:fldCharType="begin">
                <w:ffData>
                  <w:name w:val="Testo656"/>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r w:rsidRPr="007663DF">
              <w:rPr>
                <w:rFonts w:ascii="Roma Neue" w:hAnsi="Roma Neue" w:cs="Arial"/>
              </w:rPr>
              <w:t xml:space="preserve"> </w:t>
            </w:r>
            <w:r w:rsidRPr="007663DF">
              <w:rPr>
                <w:rFonts w:ascii="Roma Neue" w:hAnsi="Roma Neue" w:cs="Arial"/>
                <w:b/>
              </w:rPr>
              <w:t>scadenza validità quinquennale:</w:t>
            </w:r>
            <w:r w:rsidRPr="007663DF">
              <w:rPr>
                <w:rFonts w:ascii="Roma Neue" w:eastAsiaTheme="minorHAnsi" w:hAnsi="Roma Neue" w:cs="Arial"/>
              </w:rPr>
              <w:t xml:space="preserve"> </w:t>
            </w:r>
            <w:r w:rsidRPr="007663DF">
              <w:rPr>
                <w:rFonts w:ascii="Roma Neue" w:hAnsi="Roma Neue" w:cs="Arial"/>
              </w:rPr>
              <w:fldChar w:fldCharType="begin">
                <w:ffData>
                  <w:name w:val="Testo656"/>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p>
        </w:tc>
      </w:tr>
    </w:tbl>
    <w:p w14:paraId="6278B993" w14:textId="77777777" w:rsidR="00910B37" w:rsidRPr="007663DF" w:rsidRDefault="00910B37" w:rsidP="00910B37">
      <w:pPr>
        <w:pStyle w:val="Paragrafoelenco"/>
        <w:spacing w:before="120" w:after="0" w:line="360" w:lineRule="exact"/>
        <w:ind w:left="720"/>
        <w:contextualSpacing/>
        <w:jc w:val="both"/>
        <w:rPr>
          <w:rFonts w:ascii="Roma Neue" w:eastAsia="Arial Unicode MS" w:hAnsi="Roma Neue" w:cs="Arial"/>
        </w:rPr>
      </w:pPr>
    </w:p>
    <w:p w14:paraId="5546D615" w14:textId="3AFEA45E" w:rsidR="00175848" w:rsidRPr="007663DF" w:rsidRDefault="0014463E" w:rsidP="0014463E">
      <w:pPr>
        <w:pStyle w:val="Paragrafoelenco"/>
        <w:numPr>
          <w:ilvl w:val="0"/>
          <w:numId w:val="18"/>
        </w:numPr>
        <w:jc w:val="both"/>
        <w:rPr>
          <w:rFonts w:ascii="Roma Neue" w:eastAsia="Arial Unicode MS" w:hAnsi="Roma Neue" w:cs="Arial"/>
        </w:rPr>
      </w:pPr>
      <w:r w:rsidRPr="007663DF">
        <w:rPr>
          <w:rFonts w:ascii="Roma Neue" w:eastAsia="Arial Unicode MS" w:hAnsi="Roma Neue" w:cs="Arial"/>
        </w:rPr>
        <w:t>di non partecipare alla presente procedura, in proprio o associata o consorziata ai sensi dell’art. 65 del Codice, né in qualità di ausiliaria di altro soggetto partecipante alla procedura in oggetto, né di trovarsi in una delle situazioni di controllo, con uno degli altri operatori economici che partecipano alla procedura;</w:t>
      </w:r>
    </w:p>
    <w:p w14:paraId="08592758" w14:textId="1892CE15" w:rsidR="00910B37" w:rsidRPr="007663DF" w:rsidRDefault="002F296B" w:rsidP="0014463E">
      <w:pPr>
        <w:pStyle w:val="Titolo3"/>
        <w:keepNext w:val="0"/>
        <w:widowControl w:val="0"/>
        <w:numPr>
          <w:ilvl w:val="0"/>
          <w:numId w:val="18"/>
        </w:numPr>
        <w:spacing w:before="120" w:after="0" w:line="320" w:lineRule="exact"/>
        <w:contextualSpacing/>
        <w:jc w:val="both"/>
        <w:rPr>
          <w:rFonts w:eastAsia="Calibri"/>
          <w:b w:val="0"/>
          <w:bCs w:val="0"/>
          <w:sz w:val="22"/>
          <w:szCs w:val="22"/>
          <w:lang w:eastAsia="en-US"/>
        </w:rPr>
      </w:pPr>
      <w:r w:rsidRPr="007663DF">
        <w:rPr>
          <w:rFonts w:ascii="Roma Neue" w:eastAsia="Arial Unicode MS" w:hAnsi="Roma Neue"/>
          <w:b w:val="0"/>
          <w:bCs w:val="0"/>
          <w:sz w:val="22"/>
          <w:szCs w:val="22"/>
          <w:lang w:eastAsia="en-US"/>
        </w:rPr>
        <w:t>di allegare il contratto di avvalimento</w:t>
      </w:r>
      <w:r w:rsidRPr="007663DF">
        <w:rPr>
          <w:rFonts w:eastAsia="Arial Unicode MS"/>
          <w:b w:val="0"/>
          <w:bCs w:val="0"/>
          <w:sz w:val="22"/>
          <w:szCs w:val="22"/>
        </w:rPr>
        <w:t xml:space="preserve"> </w:t>
      </w:r>
      <w:r w:rsidR="002C4417" w:rsidRPr="007663DF">
        <w:rPr>
          <w:rFonts w:ascii="Roma Neue" w:eastAsia="Arial Unicode MS" w:hAnsi="Roma Neue"/>
          <w:b w:val="0"/>
          <w:bCs w:val="0"/>
          <w:sz w:val="22"/>
          <w:szCs w:val="22"/>
        </w:rPr>
        <w:t xml:space="preserve">in virtù del quale l’impresa ausiliaria si obbliga nei confronti dell’offerente a mettere a disposizione le risorse necessarie per tutta la durata dell’appalto, con indicazione in modo compiuto, specifico, esplicito ed esauriente, della durata del contratto, dell’oggetto dell’avvalimento, delle risorse e/o dei mezzi prestati in relazione ai requisiti oggetto di avvalimento, del corrispettivo o, in mancanza, dell’interesse conseguito dall’impresa ausiliaria, nonché l’indicazione </w:t>
      </w:r>
      <w:r w:rsidR="00526965" w:rsidRPr="007663DF">
        <w:rPr>
          <w:rFonts w:ascii="Roma Neue" w:eastAsia="Arial Unicode MS" w:hAnsi="Roma Neue"/>
          <w:b w:val="0"/>
          <w:bCs w:val="0"/>
          <w:sz w:val="22"/>
          <w:szCs w:val="22"/>
        </w:rPr>
        <w:t>che</w:t>
      </w:r>
      <w:r w:rsidR="002C4417" w:rsidRPr="007663DF">
        <w:rPr>
          <w:rFonts w:ascii="Roma Neue" w:eastAsia="Arial Unicode MS" w:hAnsi="Roma Neue"/>
          <w:b w:val="0"/>
          <w:bCs w:val="0"/>
          <w:sz w:val="22"/>
          <w:szCs w:val="22"/>
        </w:rPr>
        <w:t xml:space="preserve"> l’avvalimento è finalizzato ad acquisire un requisito di partecipazione</w:t>
      </w:r>
      <w:r w:rsidR="003840F2" w:rsidRPr="007663DF">
        <w:rPr>
          <w:rFonts w:ascii="Roma Neue" w:eastAsia="Arial Unicode MS" w:hAnsi="Roma Neue"/>
          <w:b w:val="0"/>
          <w:bCs w:val="0"/>
          <w:sz w:val="22"/>
          <w:szCs w:val="22"/>
        </w:rPr>
        <w:t>;</w:t>
      </w:r>
    </w:p>
    <w:p w14:paraId="4E3287D3" w14:textId="2EF76CEB" w:rsidR="00175848" w:rsidRPr="007663DF" w:rsidRDefault="00BE29C3" w:rsidP="00537277">
      <w:pPr>
        <w:pStyle w:val="Paragrafoelenco"/>
        <w:numPr>
          <w:ilvl w:val="0"/>
          <w:numId w:val="18"/>
        </w:numPr>
        <w:spacing w:before="120" w:after="0" w:line="320" w:lineRule="exact"/>
        <w:contextualSpacing/>
        <w:jc w:val="both"/>
        <w:rPr>
          <w:rFonts w:ascii="Roma Neue" w:eastAsia="Arial Unicode MS" w:hAnsi="Roma Neue" w:cs="Arial"/>
        </w:rPr>
      </w:pPr>
      <w:r w:rsidRPr="007663DF">
        <w:rPr>
          <w:rFonts w:ascii="Roma Neue" w:eastAsia="Arial Unicode MS" w:hAnsi="Roma Neue" w:cs="Arial"/>
        </w:rPr>
        <w:t>[</w:t>
      </w:r>
      <w:r w:rsidRPr="007663DF">
        <w:rPr>
          <w:rFonts w:ascii="Roma Neue" w:eastAsia="Arial Unicode MS" w:hAnsi="Roma Neue" w:cs="Arial"/>
          <w:b/>
          <w:bCs/>
          <w:i/>
          <w:iCs/>
        </w:rPr>
        <w:t>In caso di operatore economico che occupi oltre 50 (cinquanta) dipendenti</w:t>
      </w:r>
      <w:r w:rsidRPr="007663DF">
        <w:rPr>
          <w:rFonts w:ascii="Roma Neue" w:eastAsia="Arial Unicode MS" w:hAnsi="Roma Neue" w:cs="Arial"/>
        </w:rPr>
        <w:t>]: di allegare copia dell'ultimo rapporto redatto, con attestazione della sua conformità a quello trasmesso alle rappresentanze sindacali aziendali e alla consigliera e al consigliere regionale di parità ai sensi del secondo comma dell’art. 46 del Codice delle Pari Opportunità, ovvero, in caso di inosservanza dei termini previsti dal comma 1 del medesimo articolo 46, con attestazione della sua contestuale trasmissione alle rappresentanze sindacali aziendali e alla consigliera e al consigliere regionale di parità in data anteriore a quella di presentazione dell’offerta;</w:t>
      </w:r>
    </w:p>
    <w:p w14:paraId="7337D500" w14:textId="77777777" w:rsidR="00175848" w:rsidRPr="007663DF" w:rsidRDefault="00175848" w:rsidP="00537277">
      <w:pPr>
        <w:pStyle w:val="Paragrafoelenco"/>
        <w:spacing w:before="120" w:after="0" w:line="320" w:lineRule="exact"/>
        <w:ind w:left="720"/>
        <w:contextualSpacing/>
        <w:jc w:val="both"/>
        <w:rPr>
          <w:rFonts w:ascii="Roma Neue" w:eastAsia="Arial Unicode MS" w:hAnsi="Roma Neue" w:cs="Arial"/>
        </w:rPr>
      </w:pPr>
    </w:p>
    <w:p w14:paraId="2B4AB4B9" w14:textId="0827A028" w:rsidR="00910B37" w:rsidRPr="007663DF" w:rsidRDefault="00910B37" w:rsidP="00537277">
      <w:pPr>
        <w:pStyle w:val="Paragrafoelenco"/>
        <w:numPr>
          <w:ilvl w:val="0"/>
          <w:numId w:val="18"/>
        </w:numPr>
        <w:spacing w:before="120" w:after="0" w:line="320" w:lineRule="exact"/>
        <w:contextualSpacing/>
        <w:jc w:val="both"/>
        <w:rPr>
          <w:rFonts w:ascii="Roma Neue" w:eastAsia="Arial Unicode MS" w:hAnsi="Roma Neue" w:cs="Arial"/>
        </w:rPr>
      </w:pPr>
      <w:r w:rsidRPr="007663DF">
        <w:rPr>
          <w:rFonts w:ascii="Roma Neue" w:eastAsia="Arial Unicode MS" w:hAnsi="Roma Neue" w:cs="Arial"/>
        </w:rPr>
        <w:t>di essere consapevole:</w:t>
      </w:r>
    </w:p>
    <w:p w14:paraId="6C03E6B6" w14:textId="7075D976" w:rsidR="00910B37" w:rsidRPr="007663DF" w:rsidRDefault="00910B37" w:rsidP="00537277">
      <w:pPr>
        <w:numPr>
          <w:ilvl w:val="0"/>
          <w:numId w:val="22"/>
        </w:numPr>
        <w:suppressAutoHyphens/>
        <w:autoSpaceDN w:val="0"/>
        <w:spacing w:before="120" w:after="0" w:line="320" w:lineRule="exact"/>
        <w:ind w:left="1134"/>
        <w:jc w:val="both"/>
        <w:rPr>
          <w:rFonts w:ascii="Roma Neue" w:eastAsia="Times New Roman" w:hAnsi="Roma Neue" w:cs="Calibri"/>
          <w:kern w:val="3"/>
          <w:lang w:eastAsia="zh-CN"/>
        </w:rPr>
      </w:pPr>
      <w:r w:rsidRPr="007663DF">
        <w:rPr>
          <w:rFonts w:ascii="Roma Neue" w:eastAsia="Times New Roman" w:hAnsi="Roma Neue" w:cs="Calibri"/>
          <w:kern w:val="3"/>
          <w:lang w:eastAsia="zh-CN"/>
        </w:rPr>
        <w:t xml:space="preserve">che il concorrente e l'impresa ausiliaria sono responsabili in solido nei confronti della </w:t>
      </w:r>
      <w:r w:rsidR="001B32DB" w:rsidRPr="007663DF">
        <w:rPr>
          <w:rFonts w:ascii="Roma Neue" w:eastAsia="Times New Roman" w:hAnsi="Roma Neue" w:cs="Calibri"/>
          <w:kern w:val="3"/>
          <w:lang w:eastAsia="zh-CN"/>
        </w:rPr>
        <w:t xml:space="preserve">Stazione Appaltante </w:t>
      </w:r>
      <w:r w:rsidRPr="007663DF">
        <w:rPr>
          <w:rFonts w:ascii="Roma Neue" w:eastAsia="Times New Roman" w:hAnsi="Roma Neue" w:cs="Calibri"/>
          <w:kern w:val="3"/>
          <w:lang w:eastAsia="zh-CN"/>
        </w:rPr>
        <w:t>in relazione alle prestazioni oggetto del contratto;</w:t>
      </w:r>
    </w:p>
    <w:p w14:paraId="6CB6B539" w14:textId="77777777" w:rsidR="00910B37" w:rsidRPr="007663DF" w:rsidRDefault="00910B37" w:rsidP="00537277">
      <w:pPr>
        <w:numPr>
          <w:ilvl w:val="0"/>
          <w:numId w:val="23"/>
        </w:numPr>
        <w:suppressAutoHyphens/>
        <w:autoSpaceDN w:val="0"/>
        <w:spacing w:before="120" w:after="0" w:line="320" w:lineRule="exact"/>
        <w:ind w:left="1134"/>
        <w:jc w:val="both"/>
        <w:rPr>
          <w:rFonts w:ascii="Roma Neue" w:eastAsia="Times New Roman" w:hAnsi="Roma Neue" w:cs="Calibri"/>
          <w:kern w:val="3"/>
          <w:lang w:eastAsia="zh-CN"/>
        </w:rPr>
      </w:pPr>
      <w:r w:rsidRPr="007663DF">
        <w:rPr>
          <w:rFonts w:ascii="Roma Neue" w:eastAsia="Times New Roman" w:hAnsi="Roma Neue" w:cs="Calibri"/>
          <w:kern w:val="3"/>
          <w:lang w:eastAsia="zh-CN"/>
        </w:rPr>
        <w:t>che gli obblighi previsti dalla normativa antimafia a carico del concorrente si applicano anche nei confronti del soggetto ausiliario, in ragione dell'importo dell'appalto posto a base di gara;</w:t>
      </w:r>
    </w:p>
    <w:p w14:paraId="0DAA044E" w14:textId="0E3B368C" w:rsidR="00910B37" w:rsidRPr="007663DF" w:rsidRDefault="00910B37" w:rsidP="00537277">
      <w:pPr>
        <w:numPr>
          <w:ilvl w:val="0"/>
          <w:numId w:val="23"/>
        </w:numPr>
        <w:suppressAutoHyphens/>
        <w:autoSpaceDN w:val="0"/>
        <w:spacing w:before="120" w:after="0" w:line="320" w:lineRule="exact"/>
        <w:ind w:left="1134"/>
        <w:jc w:val="both"/>
        <w:rPr>
          <w:rFonts w:ascii="Roma Neue" w:eastAsia="Times New Roman" w:hAnsi="Roma Neue" w:cs="Calibri"/>
          <w:kern w:val="3"/>
          <w:lang w:eastAsia="zh-CN"/>
        </w:rPr>
      </w:pPr>
      <w:r w:rsidRPr="007663DF">
        <w:rPr>
          <w:rFonts w:ascii="Roma Neue" w:eastAsia="Times New Roman" w:hAnsi="Roma Neue" w:cs="Calibri"/>
          <w:kern w:val="3"/>
          <w:lang w:eastAsia="zh-CN"/>
        </w:rPr>
        <w:t>che il contratto è in ogni caso eseguito dall'impresa che partecipa alla gara, alla quale è rilasciato il certificato di esecuzione e che l'impresa ausiliaria può assumere il ruolo di subappaltatore nei limiti dei requisiti prestati;</w:t>
      </w:r>
    </w:p>
    <w:p w14:paraId="4A993839" w14:textId="342E436D" w:rsidR="00B02E02" w:rsidRPr="007663DF" w:rsidRDefault="00B02E02" w:rsidP="00537277">
      <w:pPr>
        <w:numPr>
          <w:ilvl w:val="0"/>
          <w:numId w:val="23"/>
        </w:numPr>
        <w:suppressAutoHyphens/>
        <w:autoSpaceDN w:val="0"/>
        <w:spacing w:before="120" w:after="0" w:line="320" w:lineRule="exact"/>
        <w:ind w:left="1134"/>
        <w:jc w:val="both"/>
        <w:rPr>
          <w:rFonts w:ascii="Roma Neue" w:eastAsia="Times New Roman" w:hAnsi="Roma Neue" w:cs="Calibri"/>
          <w:kern w:val="3"/>
          <w:lang w:eastAsia="zh-CN"/>
        </w:rPr>
      </w:pPr>
      <w:r w:rsidRPr="007663DF">
        <w:rPr>
          <w:rFonts w:ascii="Roma Neue" w:eastAsia="Times New Roman" w:hAnsi="Roma Neue" w:cs="Calibri"/>
          <w:kern w:val="3"/>
          <w:lang w:eastAsia="zh-CN"/>
        </w:rPr>
        <w:t xml:space="preserve">che la </w:t>
      </w:r>
      <w:r w:rsidR="001B32DB" w:rsidRPr="007663DF">
        <w:rPr>
          <w:rFonts w:ascii="Roma Neue" w:eastAsia="Times New Roman" w:hAnsi="Roma Neue" w:cs="Calibri"/>
          <w:kern w:val="3"/>
          <w:lang w:eastAsia="zh-CN"/>
        </w:rPr>
        <w:t xml:space="preserve">Stazione Appaltante </w:t>
      </w:r>
      <w:r w:rsidRPr="007663DF">
        <w:rPr>
          <w:rFonts w:ascii="Roma Neue" w:eastAsia="Times New Roman" w:hAnsi="Roma Neue" w:cs="Calibri"/>
          <w:kern w:val="3"/>
          <w:lang w:eastAsia="zh-CN"/>
        </w:rPr>
        <w:t>esegue in corso d'esecuzione le verifiche sostanziali circa l'effettivo possesso dei requisiti e delle risorse oggetto dell'avvalimento da parte dell'impresa ausiliaria, nonché l'effettivo impiego delle risorse medesime nell'esecuzione dell'appalto;</w:t>
      </w:r>
    </w:p>
    <w:p w14:paraId="74D46CFB" w14:textId="4221BA54" w:rsidR="003840F2" w:rsidRPr="007663DF" w:rsidRDefault="003840F2" w:rsidP="00537277">
      <w:pPr>
        <w:pStyle w:val="Paragrafoelenco"/>
        <w:numPr>
          <w:ilvl w:val="0"/>
          <w:numId w:val="18"/>
        </w:numPr>
        <w:spacing w:before="120" w:after="0" w:line="320" w:lineRule="exact"/>
        <w:contextualSpacing/>
        <w:jc w:val="both"/>
        <w:rPr>
          <w:rFonts w:ascii="Roma Neue" w:eastAsia="Arial Unicode MS" w:hAnsi="Roma Neue" w:cs="Arial"/>
        </w:rPr>
      </w:pPr>
      <w:r w:rsidRPr="007663DF">
        <w:rPr>
          <w:rFonts w:ascii="Roma Neue" w:eastAsia="Arial Unicode MS" w:hAnsi="Roma Neue" w:cs="Arial"/>
        </w:rPr>
        <w:lastRenderedPageBreak/>
        <w:t xml:space="preserve">di essere informato, ai sensi e per gli effetti del Regolamento UE 2016/679 e del D.Lgs. n. 196/2003 per come da ultimo modificato con il </w:t>
      </w:r>
      <w:r w:rsidR="00175848" w:rsidRPr="007663DF">
        <w:rPr>
          <w:rFonts w:ascii="Roma Neue" w:eastAsia="Arial Unicode MS" w:hAnsi="Roma Neue" w:cs="Arial"/>
        </w:rPr>
        <w:t>D. Lgs</w:t>
      </w:r>
      <w:r w:rsidRPr="007663DF">
        <w:rPr>
          <w:rFonts w:ascii="Roma Neue" w:eastAsia="Arial Unicode MS" w:hAnsi="Roma Neue" w:cs="Arial"/>
        </w:rPr>
        <w:t>.101/2018, che i dati personali raccolti saranno trattati, anche con strumenti informatici, esclusivamente nell’ambito del procedimento per il quale la dichiarazione viene resa</w:t>
      </w:r>
      <w:r w:rsidR="00BE29C3" w:rsidRPr="007663DF">
        <w:rPr>
          <w:rFonts w:ascii="Roma Neue" w:eastAsia="Arial Unicode MS" w:hAnsi="Roma Neue" w:cs="Arial"/>
        </w:rPr>
        <w:t>;</w:t>
      </w:r>
    </w:p>
    <w:p w14:paraId="7FF44B0C" w14:textId="77777777" w:rsidR="005A1F80" w:rsidRPr="007663DF" w:rsidRDefault="005A1F80" w:rsidP="00537277">
      <w:pPr>
        <w:pStyle w:val="Paragrafoelenco"/>
        <w:spacing w:before="120" w:after="0" w:line="320" w:lineRule="exact"/>
        <w:ind w:left="720"/>
        <w:contextualSpacing/>
        <w:jc w:val="both"/>
        <w:rPr>
          <w:rFonts w:ascii="Roma Neue" w:eastAsia="Arial Unicode MS" w:hAnsi="Roma Neue" w:cs="Arial"/>
        </w:rPr>
      </w:pPr>
    </w:p>
    <w:p w14:paraId="46948125" w14:textId="3D50FF9C" w:rsidR="00BE29C3" w:rsidRPr="007663DF" w:rsidRDefault="00BE29C3" w:rsidP="00537277">
      <w:pPr>
        <w:pStyle w:val="Paragrafoelenco"/>
        <w:numPr>
          <w:ilvl w:val="0"/>
          <w:numId w:val="18"/>
        </w:numPr>
        <w:spacing w:before="120" w:after="0" w:line="320" w:lineRule="exact"/>
        <w:contextualSpacing/>
        <w:jc w:val="both"/>
        <w:rPr>
          <w:rFonts w:ascii="Roma Neue" w:eastAsia="Arial Unicode MS" w:hAnsi="Roma Neue" w:cs="Arial"/>
        </w:rPr>
      </w:pPr>
      <w:r w:rsidRPr="007663DF">
        <w:rPr>
          <w:rFonts w:ascii="Roma Neue" w:eastAsia="Arial Unicode MS" w:hAnsi="Roma Neue" w:cs="Arial"/>
        </w:rPr>
        <w:t>di prestare il proprio consenso al trattamento dei dati tramite FVOE nel rispetto di quanto previsto dal codice in materia di protezione dei dati personali ai fini della verifica da parte di Sport e Salute del possesso dei requisiti di cui all’art. 99 D.lgs. 36/2023 nonché per le altre finalità previste ivi previste</w:t>
      </w:r>
    </w:p>
    <w:p w14:paraId="4C10344D" w14:textId="77777777" w:rsidR="00C54B07" w:rsidRPr="00E50F16" w:rsidRDefault="00C54B07" w:rsidP="00E50F16">
      <w:pPr>
        <w:spacing w:before="120" w:after="0" w:line="360" w:lineRule="exact"/>
        <w:contextualSpacing/>
        <w:jc w:val="both"/>
        <w:rPr>
          <w:rFonts w:ascii="Roma Neue" w:eastAsia="Arial Unicode MS" w:hAnsi="Roma Neue" w:cs="Arial"/>
        </w:rPr>
      </w:pPr>
    </w:p>
    <w:tbl>
      <w:tblPr>
        <w:tblW w:w="492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CellMar>
          <w:left w:w="70" w:type="dxa"/>
          <w:right w:w="70" w:type="dxa"/>
        </w:tblCellMar>
        <w:tblLook w:val="0000" w:firstRow="0" w:lastRow="0" w:firstColumn="0" w:lastColumn="0" w:noHBand="0" w:noVBand="0"/>
      </w:tblPr>
      <w:tblGrid>
        <w:gridCol w:w="9486"/>
      </w:tblGrid>
      <w:tr w:rsidR="00C54B07" w:rsidRPr="007663DF" w14:paraId="2883841E" w14:textId="77777777" w:rsidTr="00FD4063">
        <w:trPr>
          <w:trHeight w:val="815"/>
        </w:trPr>
        <w:tc>
          <w:tcPr>
            <w:tcW w:w="5000" w:type="pct"/>
            <w:shd w:val="clear" w:color="auto" w:fill="F2F2F2" w:themeFill="background1" w:themeFillShade="F2"/>
            <w:vAlign w:val="center"/>
          </w:tcPr>
          <w:p w14:paraId="4EB2A40C" w14:textId="0FB20DF2" w:rsidR="00C54B07" w:rsidRPr="007663DF" w:rsidRDefault="00C54B07" w:rsidP="00FD4063">
            <w:pPr>
              <w:spacing w:after="70" w:line="360" w:lineRule="auto"/>
              <w:contextualSpacing/>
              <w:jc w:val="both"/>
              <w:rPr>
                <w:b/>
                <w:bCs/>
              </w:rPr>
            </w:pPr>
            <w:r w:rsidRPr="007663DF">
              <w:rPr>
                <w:rFonts w:ascii="Roma Neue" w:hAnsi="Roma Neue" w:cs="Arial"/>
                <w:b/>
                <w:bCs/>
              </w:rPr>
              <w:t>Gli operatori economici sono tenuti a compilare integralmente il DGUE, inserendo nella Parte II – Sezione B tutti i dati identificativi (nome, cognome, data e luogo di nascita, codice fiscale, residenza, ecc.) di tutti i soggetti di cui all’art. 94, commi 3 e 4, del D.lgs. 36/2023, secondo quanto previsto nella lettera di invito.</w:t>
            </w:r>
            <w:r w:rsidRPr="007663DF">
              <w:rPr>
                <w:b/>
                <w:bCs/>
              </w:rPr>
              <w:t xml:space="preserve"> </w:t>
            </w:r>
            <w:r w:rsidRPr="007663DF">
              <w:rPr>
                <w:rFonts w:ascii="Roma Neue" w:hAnsi="Roma Neue" w:cs="Arial"/>
                <w:b/>
                <w:bCs/>
              </w:rPr>
              <w:t>Si precisa che, in caso di soci persone giuridiche, sono indicati anche i relativi amministratori, ai sensi della normativa vigente.</w:t>
            </w:r>
            <w:r w:rsidRPr="007663DF">
              <w:rPr>
                <w:b/>
                <w:bCs/>
              </w:rPr>
              <w:t xml:space="preserve"> </w:t>
            </w:r>
          </w:p>
          <w:p w14:paraId="364C4F1B" w14:textId="7D037203" w:rsidR="00C54B07" w:rsidRPr="007663DF" w:rsidRDefault="00C54B07" w:rsidP="00FD4063">
            <w:pPr>
              <w:spacing w:after="70" w:line="360" w:lineRule="auto"/>
              <w:contextualSpacing/>
              <w:jc w:val="both"/>
              <w:rPr>
                <w:b/>
                <w:bCs/>
              </w:rPr>
            </w:pPr>
            <w:r w:rsidRPr="007663DF">
              <w:rPr>
                <w:rFonts w:ascii="Roma Neue" w:hAnsi="Roma Neue" w:cs="Arial"/>
                <w:b/>
                <w:bCs/>
              </w:rPr>
              <w:t>Qualora tali informazioni siano contenute in apposito elenco allegato al DGUE, occorre integralmente a detto elenco, che deve risultare coerente e aggiornato.</w:t>
            </w:r>
          </w:p>
        </w:tc>
      </w:tr>
    </w:tbl>
    <w:p w14:paraId="5E24EEE5" w14:textId="77777777" w:rsidR="00C54B07" w:rsidRPr="007663DF" w:rsidRDefault="00C54B07" w:rsidP="00C54B07">
      <w:pPr>
        <w:spacing w:before="120" w:after="0" w:line="360" w:lineRule="exact"/>
        <w:contextualSpacing/>
        <w:jc w:val="both"/>
        <w:rPr>
          <w:rFonts w:ascii="Roma Neue" w:eastAsia="Arial Unicode MS" w:hAnsi="Roma Neue" w:cs="Arial"/>
        </w:rPr>
      </w:pPr>
    </w:p>
    <w:p w14:paraId="213AA955" w14:textId="4C3A0E44" w:rsidR="003840F2" w:rsidRPr="007663DF" w:rsidRDefault="003840F2" w:rsidP="003840F2">
      <w:pPr>
        <w:spacing w:line="360" w:lineRule="auto"/>
        <w:contextualSpacing/>
        <w:jc w:val="both"/>
        <w:rPr>
          <w:rFonts w:ascii="Roma Neue" w:eastAsia="Arial Unicode MS" w:hAnsi="Roma Neue" w:cs="Arial"/>
          <w:b/>
          <w:bCs/>
        </w:rPr>
      </w:pPr>
      <w:r w:rsidRPr="007663DF">
        <w:rPr>
          <w:rFonts w:ascii="Roma Neue" w:eastAsia="Arial Unicode MS" w:hAnsi="Roma Neue" w:cs="Arial"/>
          <w:b/>
          <w:bCs/>
        </w:rPr>
        <w:t>ALLEGA i seguenti documenti</w:t>
      </w:r>
      <w:r w:rsidR="00CD05A8" w:rsidRPr="007663DF">
        <w:rPr>
          <w:rFonts w:ascii="Roma Neue" w:eastAsia="Arial Unicode MS" w:hAnsi="Roma Neue" w:cs="Arial"/>
          <w:b/>
          <w:bCs/>
        </w:rPr>
        <w:t xml:space="preserve"> (</w:t>
      </w:r>
      <w:r w:rsidR="00526965" w:rsidRPr="007663DF">
        <w:rPr>
          <w:rFonts w:ascii="Roma Neue" w:eastAsia="Arial Unicode MS" w:hAnsi="Roma Neue" w:cs="Arial"/>
          <w:b/>
          <w:bCs/>
        </w:rPr>
        <w:t xml:space="preserve">cfr. </w:t>
      </w:r>
      <w:r w:rsidR="00CD05A8" w:rsidRPr="007663DF">
        <w:rPr>
          <w:rFonts w:ascii="Roma Neue" w:eastAsia="Arial Unicode MS" w:hAnsi="Roma Neue" w:cs="Arial"/>
          <w:b/>
          <w:bCs/>
        </w:rPr>
        <w:t>par</w:t>
      </w:r>
      <w:r w:rsidR="00526965" w:rsidRPr="007663DF">
        <w:rPr>
          <w:rFonts w:ascii="Roma Neue" w:eastAsia="Arial Unicode MS" w:hAnsi="Roma Neue" w:cs="Arial"/>
          <w:b/>
          <w:bCs/>
        </w:rPr>
        <w:t>agrafo</w:t>
      </w:r>
      <w:r w:rsidR="00CD05A8" w:rsidRPr="007663DF">
        <w:rPr>
          <w:rFonts w:ascii="Roma Neue" w:eastAsia="Arial Unicode MS" w:hAnsi="Roma Neue" w:cs="Arial"/>
          <w:b/>
          <w:bCs/>
        </w:rPr>
        <w:t xml:space="preserve"> 15.</w:t>
      </w:r>
      <w:r w:rsidR="00526965" w:rsidRPr="007663DF">
        <w:rPr>
          <w:rFonts w:ascii="Roma Neue" w:eastAsia="Arial Unicode MS" w:hAnsi="Roma Neue" w:cs="Arial"/>
          <w:b/>
          <w:bCs/>
        </w:rPr>
        <w:t>4</w:t>
      </w:r>
      <w:r w:rsidR="00CD05A8" w:rsidRPr="007663DF">
        <w:rPr>
          <w:rFonts w:ascii="Roma Neue" w:eastAsia="Arial Unicode MS" w:hAnsi="Roma Neue" w:cs="Arial"/>
          <w:b/>
          <w:bCs/>
        </w:rPr>
        <w:t xml:space="preserve"> Lettera di invito)</w:t>
      </w:r>
    </w:p>
    <w:p w14:paraId="3B3B42A6" w14:textId="6A5E30A0" w:rsidR="003840F2" w:rsidRPr="007663DF" w:rsidRDefault="00E167B4" w:rsidP="00AF19BB">
      <w:pPr>
        <w:pStyle w:val="Paragrafoelenco"/>
        <w:numPr>
          <w:ilvl w:val="0"/>
          <w:numId w:val="19"/>
        </w:numPr>
        <w:spacing w:line="360" w:lineRule="auto"/>
        <w:contextualSpacing/>
        <w:jc w:val="both"/>
        <w:rPr>
          <w:rFonts w:ascii="Roma Neue" w:eastAsia="Arial Unicode MS" w:hAnsi="Roma Neue" w:cs="Arial"/>
        </w:rPr>
      </w:pPr>
      <w:r w:rsidRPr="00E167B4">
        <w:rPr>
          <w:rFonts w:ascii="Roma Neue" w:eastAsia="Arial Unicode MS" w:hAnsi="Roma Neue" w:cs="Arial"/>
        </w:rPr>
        <w:fldChar w:fldCharType="begin">
          <w:ffData>
            <w:name w:val="Testo47"/>
            <w:enabled/>
            <w:calcOnExit w:val="0"/>
            <w:textInput/>
          </w:ffData>
        </w:fldChar>
      </w:r>
      <w:r w:rsidRPr="00E167B4">
        <w:rPr>
          <w:rFonts w:ascii="Roma Neue" w:eastAsia="Arial Unicode MS" w:hAnsi="Roma Neue" w:cs="Arial"/>
        </w:rPr>
        <w:instrText xml:space="preserve"> FORMTEXT </w:instrText>
      </w:r>
      <w:r w:rsidRPr="00E167B4">
        <w:rPr>
          <w:rFonts w:ascii="Roma Neue" w:eastAsia="Arial Unicode MS" w:hAnsi="Roma Neue" w:cs="Arial"/>
        </w:rPr>
      </w:r>
      <w:r w:rsidRPr="00E167B4">
        <w:rPr>
          <w:rFonts w:ascii="Roma Neue" w:eastAsia="Arial Unicode MS" w:hAnsi="Roma Neue" w:cs="Arial"/>
        </w:rPr>
        <w:fldChar w:fldCharType="separate"/>
      </w:r>
      <w:r w:rsidRPr="00E167B4">
        <w:rPr>
          <w:rFonts w:ascii="Roma Neue" w:eastAsia="Arial Unicode MS" w:hAnsi="Roma Neue" w:cs="Arial"/>
        </w:rPr>
        <w:t> </w:t>
      </w:r>
      <w:r w:rsidRPr="00E167B4">
        <w:rPr>
          <w:rFonts w:ascii="Roma Neue" w:eastAsia="Arial Unicode MS" w:hAnsi="Roma Neue" w:cs="Arial"/>
        </w:rPr>
        <w:t> </w:t>
      </w:r>
      <w:r w:rsidRPr="00E167B4">
        <w:rPr>
          <w:rFonts w:ascii="Roma Neue" w:eastAsia="Arial Unicode MS" w:hAnsi="Roma Neue" w:cs="Arial"/>
        </w:rPr>
        <w:t> </w:t>
      </w:r>
      <w:r w:rsidRPr="00E167B4">
        <w:rPr>
          <w:rFonts w:ascii="Roma Neue" w:eastAsia="Arial Unicode MS" w:hAnsi="Roma Neue" w:cs="Arial"/>
        </w:rPr>
        <w:t> </w:t>
      </w:r>
      <w:r w:rsidRPr="00E167B4">
        <w:rPr>
          <w:rFonts w:ascii="Roma Neue" w:eastAsia="Arial Unicode MS" w:hAnsi="Roma Neue" w:cs="Arial"/>
        </w:rPr>
        <w:t> </w:t>
      </w:r>
      <w:r w:rsidRPr="00E167B4">
        <w:rPr>
          <w:rFonts w:ascii="Roma Neue" w:eastAsia="Arial Unicode MS" w:hAnsi="Roma Neue" w:cs="Arial"/>
        </w:rPr>
        <w:fldChar w:fldCharType="end"/>
      </w:r>
      <w:r w:rsidRPr="00E167B4">
        <w:rPr>
          <w:rFonts w:ascii="Roma Neue" w:eastAsia="Arial Unicode MS" w:hAnsi="Roma Neue" w:cs="Arial"/>
        </w:rPr>
        <w:fldChar w:fldCharType="begin">
          <w:ffData>
            <w:name w:val="Testo47"/>
            <w:enabled/>
            <w:calcOnExit w:val="0"/>
            <w:textInput/>
          </w:ffData>
        </w:fldChar>
      </w:r>
      <w:r w:rsidRPr="00E167B4">
        <w:rPr>
          <w:rFonts w:ascii="Roma Neue" w:eastAsia="Arial Unicode MS" w:hAnsi="Roma Neue" w:cs="Arial"/>
        </w:rPr>
        <w:instrText xml:space="preserve"> FORMTEXT </w:instrText>
      </w:r>
      <w:r w:rsidRPr="00E167B4">
        <w:rPr>
          <w:rFonts w:ascii="Roma Neue" w:eastAsia="Arial Unicode MS" w:hAnsi="Roma Neue" w:cs="Arial"/>
        </w:rPr>
      </w:r>
      <w:r w:rsidRPr="00E167B4">
        <w:rPr>
          <w:rFonts w:ascii="Roma Neue" w:eastAsia="Arial Unicode MS" w:hAnsi="Roma Neue" w:cs="Arial"/>
        </w:rPr>
        <w:fldChar w:fldCharType="separate"/>
      </w:r>
      <w:r w:rsidRPr="00E167B4">
        <w:rPr>
          <w:rFonts w:ascii="Roma Neue" w:eastAsia="Arial Unicode MS" w:hAnsi="Roma Neue" w:cs="Arial"/>
        </w:rPr>
        <w:t> </w:t>
      </w:r>
      <w:r w:rsidRPr="00E167B4">
        <w:rPr>
          <w:rFonts w:ascii="Roma Neue" w:eastAsia="Arial Unicode MS" w:hAnsi="Roma Neue" w:cs="Arial"/>
        </w:rPr>
        <w:t> </w:t>
      </w:r>
      <w:r w:rsidRPr="00E167B4">
        <w:rPr>
          <w:rFonts w:ascii="Roma Neue" w:eastAsia="Arial Unicode MS" w:hAnsi="Roma Neue" w:cs="Arial"/>
        </w:rPr>
        <w:t> </w:t>
      </w:r>
      <w:r w:rsidRPr="00E167B4">
        <w:rPr>
          <w:rFonts w:ascii="Roma Neue" w:eastAsia="Arial Unicode MS" w:hAnsi="Roma Neue" w:cs="Arial"/>
        </w:rPr>
        <w:t> </w:t>
      </w:r>
      <w:r w:rsidRPr="00E167B4">
        <w:rPr>
          <w:rFonts w:ascii="Roma Neue" w:eastAsia="Arial Unicode MS" w:hAnsi="Roma Neue" w:cs="Arial"/>
        </w:rPr>
        <w:t> </w:t>
      </w:r>
      <w:r w:rsidRPr="00E167B4">
        <w:rPr>
          <w:rFonts w:ascii="Roma Neue" w:eastAsia="Arial Unicode MS" w:hAnsi="Roma Neue" w:cs="Arial"/>
        </w:rPr>
        <w:fldChar w:fldCharType="end"/>
      </w:r>
    </w:p>
    <w:p w14:paraId="0E173E79" w14:textId="1D4245E6" w:rsidR="003840F2" w:rsidRPr="007663DF" w:rsidRDefault="00E167B4" w:rsidP="00AF19BB">
      <w:pPr>
        <w:pStyle w:val="Paragrafoelenco"/>
        <w:numPr>
          <w:ilvl w:val="0"/>
          <w:numId w:val="19"/>
        </w:numPr>
        <w:spacing w:line="360" w:lineRule="auto"/>
        <w:contextualSpacing/>
        <w:jc w:val="both"/>
        <w:rPr>
          <w:rFonts w:ascii="Roma Neue" w:eastAsia="Arial Unicode MS" w:hAnsi="Roma Neue" w:cs="Arial"/>
        </w:rPr>
      </w:pPr>
      <w:r w:rsidRPr="007663DF">
        <w:rPr>
          <w:rFonts w:ascii="Roma Neue" w:hAnsi="Roma Neue" w:cs="Arial"/>
        </w:rPr>
        <w:fldChar w:fldCharType="begin">
          <w:ffData>
            <w:name w:val="Testo47"/>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r w:rsidRPr="007663DF">
        <w:rPr>
          <w:rFonts w:ascii="Roma Neue" w:hAnsi="Roma Neue" w:cs="Arial"/>
        </w:rPr>
        <w:fldChar w:fldCharType="begin">
          <w:ffData>
            <w:name w:val="Testo47"/>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p>
    <w:p w14:paraId="2CC469D2" w14:textId="12803E95" w:rsidR="003840F2" w:rsidRPr="007663DF" w:rsidRDefault="00E167B4" w:rsidP="00AF19BB">
      <w:pPr>
        <w:pStyle w:val="Paragrafoelenco"/>
        <w:numPr>
          <w:ilvl w:val="0"/>
          <w:numId w:val="19"/>
        </w:numPr>
        <w:spacing w:line="360" w:lineRule="auto"/>
        <w:contextualSpacing/>
        <w:jc w:val="both"/>
        <w:rPr>
          <w:rFonts w:ascii="Roma Neue" w:eastAsia="Arial Unicode MS" w:hAnsi="Roma Neue" w:cs="Arial"/>
        </w:rPr>
      </w:pPr>
      <w:r w:rsidRPr="007663DF">
        <w:rPr>
          <w:rFonts w:ascii="Roma Neue" w:hAnsi="Roma Neue" w:cs="Arial"/>
        </w:rPr>
        <w:fldChar w:fldCharType="begin">
          <w:ffData>
            <w:name w:val="Testo47"/>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r w:rsidRPr="007663DF">
        <w:rPr>
          <w:rFonts w:ascii="Roma Neue" w:hAnsi="Roma Neue" w:cs="Arial"/>
        </w:rPr>
        <w:fldChar w:fldCharType="begin">
          <w:ffData>
            <w:name w:val="Testo47"/>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p>
    <w:p w14:paraId="0D77359C" w14:textId="2027A771" w:rsidR="002E45D4" w:rsidRPr="007663DF" w:rsidRDefault="00E167B4" w:rsidP="003840F2">
      <w:pPr>
        <w:pStyle w:val="Paragrafoelenco"/>
        <w:numPr>
          <w:ilvl w:val="0"/>
          <w:numId w:val="19"/>
        </w:numPr>
        <w:spacing w:line="360" w:lineRule="auto"/>
        <w:contextualSpacing/>
        <w:jc w:val="both"/>
        <w:rPr>
          <w:rFonts w:ascii="Roma Neue" w:eastAsia="Arial Unicode MS" w:hAnsi="Roma Neue" w:cs="Arial"/>
        </w:rPr>
      </w:pPr>
      <w:r w:rsidRPr="007663DF">
        <w:rPr>
          <w:rFonts w:ascii="Roma Neue" w:hAnsi="Roma Neue" w:cs="Arial"/>
        </w:rPr>
        <w:fldChar w:fldCharType="begin">
          <w:ffData>
            <w:name w:val="Testo47"/>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r w:rsidRPr="007663DF">
        <w:rPr>
          <w:rFonts w:ascii="Roma Neue" w:hAnsi="Roma Neue" w:cs="Arial"/>
        </w:rPr>
        <w:fldChar w:fldCharType="begin">
          <w:ffData>
            <w:name w:val="Testo47"/>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p>
    <w:p w14:paraId="18EDE726" w14:textId="77777777" w:rsidR="00374830" w:rsidRDefault="00374830" w:rsidP="00374830">
      <w:pPr>
        <w:spacing w:line="360" w:lineRule="auto"/>
        <w:contextualSpacing/>
        <w:jc w:val="both"/>
        <w:rPr>
          <w:rFonts w:ascii="Roma Neue" w:eastAsia="Arial Unicode MS" w:hAnsi="Roma Neue" w:cs="Arial"/>
          <w:sz w:val="20"/>
          <w:szCs w:val="20"/>
        </w:rPr>
      </w:pPr>
    </w:p>
    <w:p w14:paraId="3D7270CD" w14:textId="77777777" w:rsidR="00374830" w:rsidRDefault="00374830" w:rsidP="00374830">
      <w:pPr>
        <w:spacing w:line="360" w:lineRule="auto"/>
        <w:contextualSpacing/>
        <w:jc w:val="both"/>
        <w:rPr>
          <w:rFonts w:ascii="Roma Neue" w:eastAsia="Arial Unicode MS" w:hAnsi="Roma Neue" w:cs="Arial"/>
          <w:sz w:val="20"/>
          <w:szCs w:val="20"/>
        </w:rPr>
      </w:pPr>
    </w:p>
    <w:p w14:paraId="1B21BCF9" w14:textId="79C95FF0" w:rsidR="00374830" w:rsidRPr="00374830" w:rsidRDefault="00374830" w:rsidP="00374830">
      <w:pPr>
        <w:spacing w:line="360" w:lineRule="auto"/>
        <w:contextualSpacing/>
        <w:jc w:val="both"/>
        <w:rPr>
          <w:rFonts w:ascii="Roma Neue" w:eastAsia="Arial Unicode MS" w:hAnsi="Roma Neue" w:cs="Arial"/>
          <w:sz w:val="20"/>
          <w:szCs w:val="20"/>
        </w:rPr>
      </w:pPr>
      <w:r w:rsidRPr="00374830">
        <w:rPr>
          <w:rFonts w:ascii="Roma Neue" w:eastAsia="Arial Unicode MS" w:hAnsi="Roma Neue" w:cs="Arial"/>
          <w:sz w:val="20"/>
          <w:szCs w:val="20"/>
        </w:rPr>
        <w:t>L’operatore economico,</w:t>
      </w:r>
    </w:p>
    <w:tbl>
      <w:tblPr>
        <w:tblW w:w="3828"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24"/>
        <w:gridCol w:w="5247"/>
      </w:tblGrid>
      <w:tr w:rsidR="00374830" w:rsidRPr="00374830" w14:paraId="2AA059B3" w14:textId="77777777">
        <w:trPr>
          <w:trHeight w:val="496"/>
        </w:trPr>
        <w:tc>
          <w:tcPr>
            <w:tcW w:w="1441" w:type="pct"/>
            <w:tcBorders>
              <w:top w:val="single" w:sz="4" w:space="0" w:color="auto"/>
              <w:left w:val="single" w:sz="4" w:space="0" w:color="auto"/>
              <w:bottom w:val="single" w:sz="4" w:space="0" w:color="auto"/>
              <w:right w:val="single" w:sz="4" w:space="0" w:color="auto"/>
            </w:tcBorders>
            <w:vAlign w:val="center"/>
            <w:hideMark/>
          </w:tcPr>
          <w:p w14:paraId="785B6EA6" w14:textId="77777777" w:rsidR="00374830" w:rsidRPr="00374830" w:rsidRDefault="00374830" w:rsidP="00374830">
            <w:pPr>
              <w:spacing w:line="360" w:lineRule="auto"/>
              <w:contextualSpacing/>
              <w:jc w:val="both"/>
              <w:rPr>
                <w:rFonts w:ascii="Roma Neue" w:eastAsia="Arial Unicode MS" w:hAnsi="Roma Neue" w:cs="Arial"/>
                <w:b/>
                <w:sz w:val="20"/>
                <w:szCs w:val="20"/>
              </w:rPr>
            </w:pPr>
            <w:r w:rsidRPr="00374830">
              <w:rPr>
                <w:rFonts w:ascii="Roma Neue" w:eastAsia="Arial Unicode MS" w:hAnsi="Roma Neue" w:cs="Arial"/>
                <w:b/>
                <w:sz w:val="20"/>
                <w:szCs w:val="20"/>
              </w:rPr>
              <w:t>Luogo</w:t>
            </w:r>
          </w:p>
        </w:tc>
        <w:tc>
          <w:tcPr>
            <w:tcW w:w="3559" w:type="pct"/>
            <w:tcBorders>
              <w:top w:val="single" w:sz="4" w:space="0" w:color="auto"/>
              <w:left w:val="single" w:sz="4" w:space="0" w:color="auto"/>
              <w:bottom w:val="single" w:sz="4" w:space="0" w:color="auto"/>
              <w:right w:val="single" w:sz="4" w:space="0" w:color="auto"/>
            </w:tcBorders>
            <w:vAlign w:val="center"/>
            <w:hideMark/>
          </w:tcPr>
          <w:p w14:paraId="66B0E078" w14:textId="77777777" w:rsidR="00374830" w:rsidRPr="00374830" w:rsidRDefault="00374830" w:rsidP="00374830">
            <w:pPr>
              <w:spacing w:line="360" w:lineRule="auto"/>
              <w:contextualSpacing/>
              <w:jc w:val="both"/>
              <w:rPr>
                <w:rFonts w:ascii="Roma Neue" w:eastAsia="Arial Unicode MS" w:hAnsi="Roma Neue" w:cs="Arial"/>
                <w:b/>
                <w:sz w:val="20"/>
                <w:szCs w:val="20"/>
              </w:rPr>
            </w:pPr>
            <w:r w:rsidRPr="00374830">
              <w:rPr>
                <w:rFonts w:ascii="Roma Neue" w:eastAsia="Arial Unicode MS" w:hAnsi="Roma Neue" w:cs="Arial"/>
                <w:b/>
                <w:sz w:val="20"/>
                <w:szCs w:val="20"/>
              </w:rPr>
              <w:t>Data</w:t>
            </w:r>
          </w:p>
        </w:tc>
      </w:tr>
      <w:tr w:rsidR="00374830" w:rsidRPr="00374830" w14:paraId="4FD1A0E8" w14:textId="77777777">
        <w:trPr>
          <w:trHeight w:val="545"/>
        </w:trPr>
        <w:tc>
          <w:tcPr>
            <w:tcW w:w="1441" w:type="pct"/>
            <w:tcBorders>
              <w:top w:val="single" w:sz="4" w:space="0" w:color="auto"/>
              <w:left w:val="single" w:sz="4" w:space="0" w:color="auto"/>
              <w:bottom w:val="single" w:sz="4" w:space="0" w:color="auto"/>
              <w:right w:val="single" w:sz="4" w:space="0" w:color="auto"/>
            </w:tcBorders>
            <w:vAlign w:val="center"/>
            <w:hideMark/>
          </w:tcPr>
          <w:p w14:paraId="649DF667" w14:textId="77777777" w:rsidR="00374830" w:rsidRPr="00374830" w:rsidRDefault="00374830" w:rsidP="00374830">
            <w:pPr>
              <w:spacing w:line="360" w:lineRule="auto"/>
              <w:contextualSpacing/>
              <w:jc w:val="both"/>
              <w:rPr>
                <w:rFonts w:ascii="Roma Neue" w:eastAsia="Arial Unicode MS" w:hAnsi="Roma Neue" w:cs="Arial"/>
                <w:b/>
                <w:sz w:val="20"/>
                <w:szCs w:val="20"/>
              </w:rPr>
            </w:pPr>
            <w:r w:rsidRPr="00374830">
              <w:rPr>
                <w:rFonts w:ascii="Roma Neue" w:eastAsia="Arial Unicode MS" w:hAnsi="Roma Neue" w:cs="Arial"/>
                <w:b/>
                <w:sz w:val="20"/>
                <w:szCs w:val="20"/>
              </w:rPr>
              <w:fldChar w:fldCharType="begin">
                <w:ffData>
                  <w:name w:val="Testo656"/>
                  <w:enabled/>
                  <w:calcOnExit w:val="0"/>
                  <w:textInput/>
                </w:ffData>
              </w:fldChar>
            </w:r>
            <w:r w:rsidRPr="00374830">
              <w:rPr>
                <w:rFonts w:ascii="Roma Neue" w:eastAsia="Arial Unicode MS" w:hAnsi="Roma Neue" w:cs="Arial"/>
                <w:b/>
                <w:sz w:val="20"/>
                <w:szCs w:val="20"/>
              </w:rPr>
              <w:instrText xml:space="preserve"> FORMTEXT </w:instrText>
            </w:r>
            <w:r w:rsidRPr="00374830">
              <w:rPr>
                <w:rFonts w:ascii="Roma Neue" w:eastAsia="Arial Unicode MS" w:hAnsi="Roma Neue" w:cs="Arial"/>
                <w:b/>
                <w:sz w:val="20"/>
                <w:szCs w:val="20"/>
              </w:rPr>
            </w:r>
            <w:r w:rsidRPr="00374830">
              <w:rPr>
                <w:rFonts w:ascii="Roma Neue" w:eastAsia="Arial Unicode MS" w:hAnsi="Roma Neue" w:cs="Arial"/>
                <w:b/>
                <w:sz w:val="20"/>
                <w:szCs w:val="20"/>
              </w:rPr>
              <w:fldChar w:fldCharType="separate"/>
            </w:r>
            <w:r w:rsidRPr="00374830">
              <w:rPr>
                <w:rFonts w:ascii="Roma Neue" w:eastAsia="Arial Unicode MS" w:hAnsi="Roma Neue" w:cs="Arial"/>
                <w:b/>
                <w:sz w:val="20"/>
                <w:szCs w:val="20"/>
              </w:rPr>
              <w:t> </w:t>
            </w:r>
            <w:r w:rsidRPr="00374830">
              <w:rPr>
                <w:rFonts w:ascii="Roma Neue" w:eastAsia="Arial Unicode MS" w:hAnsi="Roma Neue" w:cs="Arial"/>
                <w:b/>
                <w:sz w:val="20"/>
                <w:szCs w:val="20"/>
              </w:rPr>
              <w:t> </w:t>
            </w:r>
            <w:r w:rsidRPr="00374830">
              <w:rPr>
                <w:rFonts w:ascii="Roma Neue" w:eastAsia="Arial Unicode MS" w:hAnsi="Roma Neue" w:cs="Arial"/>
                <w:b/>
                <w:sz w:val="20"/>
                <w:szCs w:val="20"/>
              </w:rPr>
              <w:t> </w:t>
            </w:r>
            <w:r w:rsidRPr="00374830">
              <w:rPr>
                <w:rFonts w:ascii="Roma Neue" w:eastAsia="Arial Unicode MS" w:hAnsi="Roma Neue" w:cs="Arial"/>
                <w:b/>
                <w:sz w:val="20"/>
                <w:szCs w:val="20"/>
              </w:rPr>
              <w:t> </w:t>
            </w:r>
            <w:r w:rsidRPr="00374830">
              <w:rPr>
                <w:rFonts w:ascii="Roma Neue" w:eastAsia="Arial Unicode MS" w:hAnsi="Roma Neue" w:cs="Arial"/>
                <w:b/>
                <w:sz w:val="20"/>
                <w:szCs w:val="20"/>
              </w:rPr>
              <w:t> </w:t>
            </w:r>
            <w:r w:rsidRPr="00374830">
              <w:rPr>
                <w:rFonts w:ascii="Roma Neue" w:eastAsia="Arial Unicode MS" w:hAnsi="Roma Neue" w:cs="Arial"/>
                <w:sz w:val="20"/>
                <w:szCs w:val="20"/>
              </w:rPr>
              <w:fldChar w:fldCharType="end"/>
            </w:r>
          </w:p>
        </w:tc>
        <w:tc>
          <w:tcPr>
            <w:tcW w:w="3559" w:type="pct"/>
            <w:tcBorders>
              <w:top w:val="single" w:sz="4" w:space="0" w:color="auto"/>
              <w:left w:val="single" w:sz="4" w:space="0" w:color="auto"/>
              <w:bottom w:val="single" w:sz="4" w:space="0" w:color="auto"/>
              <w:right w:val="single" w:sz="4" w:space="0" w:color="auto"/>
            </w:tcBorders>
            <w:vAlign w:val="center"/>
            <w:hideMark/>
          </w:tcPr>
          <w:p w14:paraId="1B02A71C" w14:textId="77777777" w:rsidR="00374830" w:rsidRPr="00374830" w:rsidRDefault="00374830" w:rsidP="00374830">
            <w:pPr>
              <w:spacing w:line="360" w:lineRule="auto"/>
              <w:contextualSpacing/>
              <w:jc w:val="both"/>
              <w:rPr>
                <w:rFonts w:ascii="Roma Neue" w:eastAsia="Arial Unicode MS" w:hAnsi="Roma Neue" w:cs="Arial"/>
                <w:b/>
                <w:sz w:val="20"/>
                <w:szCs w:val="20"/>
              </w:rPr>
            </w:pPr>
            <w:r w:rsidRPr="00374830">
              <w:rPr>
                <w:rFonts w:ascii="Roma Neue" w:eastAsia="Arial Unicode MS" w:hAnsi="Roma Neue" w:cs="Arial"/>
                <w:b/>
                <w:sz w:val="20"/>
                <w:szCs w:val="20"/>
              </w:rPr>
              <w:fldChar w:fldCharType="begin">
                <w:ffData>
                  <w:name w:val="Testo656"/>
                  <w:enabled/>
                  <w:calcOnExit w:val="0"/>
                  <w:textInput/>
                </w:ffData>
              </w:fldChar>
            </w:r>
            <w:r w:rsidRPr="00374830">
              <w:rPr>
                <w:rFonts w:ascii="Roma Neue" w:eastAsia="Arial Unicode MS" w:hAnsi="Roma Neue" w:cs="Arial"/>
                <w:b/>
                <w:sz w:val="20"/>
                <w:szCs w:val="20"/>
              </w:rPr>
              <w:instrText xml:space="preserve"> FORMTEXT </w:instrText>
            </w:r>
            <w:r w:rsidRPr="00374830">
              <w:rPr>
                <w:rFonts w:ascii="Roma Neue" w:eastAsia="Arial Unicode MS" w:hAnsi="Roma Neue" w:cs="Arial"/>
                <w:b/>
                <w:sz w:val="20"/>
                <w:szCs w:val="20"/>
              </w:rPr>
            </w:r>
            <w:r w:rsidRPr="00374830">
              <w:rPr>
                <w:rFonts w:ascii="Roma Neue" w:eastAsia="Arial Unicode MS" w:hAnsi="Roma Neue" w:cs="Arial"/>
                <w:b/>
                <w:sz w:val="20"/>
                <w:szCs w:val="20"/>
              </w:rPr>
              <w:fldChar w:fldCharType="separate"/>
            </w:r>
            <w:r w:rsidRPr="00374830">
              <w:rPr>
                <w:rFonts w:ascii="Roma Neue" w:eastAsia="Arial Unicode MS" w:hAnsi="Roma Neue" w:cs="Arial"/>
                <w:b/>
                <w:sz w:val="20"/>
                <w:szCs w:val="20"/>
              </w:rPr>
              <w:t> </w:t>
            </w:r>
            <w:r w:rsidRPr="00374830">
              <w:rPr>
                <w:rFonts w:ascii="Roma Neue" w:eastAsia="Arial Unicode MS" w:hAnsi="Roma Neue" w:cs="Arial"/>
                <w:b/>
                <w:sz w:val="20"/>
                <w:szCs w:val="20"/>
              </w:rPr>
              <w:t> </w:t>
            </w:r>
            <w:r w:rsidRPr="00374830">
              <w:rPr>
                <w:rFonts w:ascii="Roma Neue" w:eastAsia="Arial Unicode MS" w:hAnsi="Roma Neue" w:cs="Arial"/>
                <w:b/>
                <w:sz w:val="20"/>
                <w:szCs w:val="20"/>
              </w:rPr>
              <w:t> </w:t>
            </w:r>
            <w:r w:rsidRPr="00374830">
              <w:rPr>
                <w:rFonts w:ascii="Roma Neue" w:eastAsia="Arial Unicode MS" w:hAnsi="Roma Neue" w:cs="Arial"/>
                <w:b/>
                <w:sz w:val="20"/>
                <w:szCs w:val="20"/>
              </w:rPr>
              <w:t> </w:t>
            </w:r>
            <w:r w:rsidRPr="00374830">
              <w:rPr>
                <w:rFonts w:ascii="Roma Neue" w:eastAsia="Arial Unicode MS" w:hAnsi="Roma Neue" w:cs="Arial"/>
                <w:b/>
                <w:sz w:val="20"/>
                <w:szCs w:val="20"/>
              </w:rPr>
              <w:t> </w:t>
            </w:r>
            <w:r w:rsidRPr="00374830">
              <w:rPr>
                <w:rFonts w:ascii="Roma Neue" w:eastAsia="Arial Unicode MS" w:hAnsi="Roma Neue" w:cs="Arial"/>
                <w:sz w:val="20"/>
                <w:szCs w:val="20"/>
              </w:rPr>
              <w:fldChar w:fldCharType="end"/>
            </w:r>
          </w:p>
        </w:tc>
      </w:tr>
      <w:tr w:rsidR="00374830" w:rsidRPr="00374830" w14:paraId="5CB36F7B" w14:textId="77777777">
        <w:trPr>
          <w:trHeight w:val="993"/>
        </w:trPr>
        <w:tc>
          <w:tcPr>
            <w:tcW w:w="5000" w:type="pct"/>
            <w:gridSpan w:val="2"/>
            <w:tcBorders>
              <w:top w:val="single" w:sz="4" w:space="0" w:color="auto"/>
              <w:left w:val="single" w:sz="4" w:space="0" w:color="auto"/>
              <w:bottom w:val="single" w:sz="4" w:space="0" w:color="auto"/>
              <w:right w:val="single" w:sz="4" w:space="0" w:color="auto"/>
            </w:tcBorders>
            <w:vAlign w:val="center"/>
            <w:hideMark/>
          </w:tcPr>
          <w:p w14:paraId="3816C5EA" w14:textId="77777777" w:rsidR="00374830" w:rsidRPr="00374830" w:rsidRDefault="00374830" w:rsidP="00374830">
            <w:pPr>
              <w:spacing w:line="360" w:lineRule="auto"/>
              <w:contextualSpacing/>
              <w:jc w:val="both"/>
              <w:rPr>
                <w:rFonts w:ascii="Roma Neue" w:eastAsia="Arial Unicode MS" w:hAnsi="Roma Neue" w:cs="Arial"/>
                <w:b/>
                <w:sz w:val="20"/>
                <w:szCs w:val="20"/>
              </w:rPr>
            </w:pPr>
            <w:r w:rsidRPr="00374830">
              <w:rPr>
                <w:rFonts w:ascii="Roma Neue" w:eastAsia="Arial Unicode MS" w:hAnsi="Roma Neue" w:cs="Arial"/>
                <w:b/>
                <w:sz w:val="20"/>
                <w:szCs w:val="20"/>
              </w:rPr>
              <w:t>Sottoscritto digitalmente da:</w:t>
            </w:r>
            <w:r w:rsidRPr="00374830">
              <w:rPr>
                <w:rFonts w:ascii="Roma Neue" w:eastAsia="Arial Unicode MS" w:hAnsi="Roma Neue" w:cs="Arial"/>
                <w:sz w:val="20"/>
                <w:szCs w:val="20"/>
              </w:rPr>
              <w:t xml:space="preserve"> </w:t>
            </w:r>
            <w:r w:rsidRPr="00374830">
              <w:rPr>
                <w:rFonts w:ascii="Roma Neue" w:eastAsia="Arial Unicode MS" w:hAnsi="Roma Neue" w:cs="Arial"/>
                <w:sz w:val="20"/>
                <w:szCs w:val="20"/>
              </w:rPr>
              <w:fldChar w:fldCharType="begin">
                <w:ffData>
                  <w:name w:val="Testo47"/>
                  <w:enabled/>
                  <w:calcOnExit w:val="0"/>
                  <w:textInput/>
                </w:ffData>
              </w:fldChar>
            </w:r>
            <w:r w:rsidRPr="00374830">
              <w:rPr>
                <w:rFonts w:ascii="Roma Neue" w:eastAsia="Arial Unicode MS" w:hAnsi="Roma Neue" w:cs="Arial"/>
                <w:sz w:val="20"/>
                <w:szCs w:val="20"/>
              </w:rPr>
              <w:instrText xml:space="preserve"> FORMTEXT </w:instrText>
            </w:r>
            <w:r w:rsidRPr="00374830">
              <w:rPr>
                <w:rFonts w:ascii="Roma Neue" w:eastAsia="Arial Unicode MS" w:hAnsi="Roma Neue" w:cs="Arial"/>
                <w:sz w:val="20"/>
                <w:szCs w:val="20"/>
              </w:rPr>
            </w:r>
            <w:r w:rsidRPr="00374830">
              <w:rPr>
                <w:rFonts w:ascii="Roma Neue" w:eastAsia="Arial Unicode MS" w:hAnsi="Roma Neue" w:cs="Arial"/>
                <w:sz w:val="20"/>
                <w:szCs w:val="20"/>
              </w:rPr>
              <w:fldChar w:fldCharType="separate"/>
            </w:r>
            <w:r w:rsidRPr="00374830">
              <w:rPr>
                <w:rFonts w:ascii="Roma Neue" w:eastAsia="Arial Unicode MS" w:hAnsi="Roma Neue" w:cs="Arial"/>
                <w:sz w:val="20"/>
                <w:szCs w:val="20"/>
              </w:rPr>
              <w:t> </w:t>
            </w:r>
            <w:r w:rsidRPr="00374830">
              <w:rPr>
                <w:rFonts w:ascii="Roma Neue" w:eastAsia="Arial Unicode MS" w:hAnsi="Roma Neue" w:cs="Arial"/>
                <w:sz w:val="20"/>
                <w:szCs w:val="20"/>
              </w:rPr>
              <w:t> </w:t>
            </w:r>
            <w:r w:rsidRPr="00374830">
              <w:rPr>
                <w:rFonts w:ascii="Roma Neue" w:eastAsia="Arial Unicode MS" w:hAnsi="Roma Neue" w:cs="Arial"/>
                <w:sz w:val="20"/>
                <w:szCs w:val="20"/>
              </w:rPr>
              <w:t> </w:t>
            </w:r>
            <w:r w:rsidRPr="00374830">
              <w:rPr>
                <w:rFonts w:ascii="Roma Neue" w:eastAsia="Arial Unicode MS" w:hAnsi="Roma Neue" w:cs="Arial"/>
                <w:sz w:val="20"/>
                <w:szCs w:val="20"/>
              </w:rPr>
              <w:t> </w:t>
            </w:r>
            <w:r w:rsidRPr="00374830">
              <w:rPr>
                <w:rFonts w:ascii="Roma Neue" w:eastAsia="Arial Unicode MS" w:hAnsi="Roma Neue" w:cs="Arial"/>
                <w:sz w:val="20"/>
                <w:szCs w:val="20"/>
              </w:rPr>
              <w:t> </w:t>
            </w:r>
            <w:r w:rsidRPr="00374830">
              <w:rPr>
                <w:rFonts w:ascii="Roma Neue" w:eastAsia="Arial Unicode MS" w:hAnsi="Roma Neue" w:cs="Arial"/>
                <w:sz w:val="20"/>
                <w:szCs w:val="20"/>
              </w:rPr>
              <w:fldChar w:fldCharType="end"/>
            </w:r>
            <w:r w:rsidRPr="00374830">
              <w:rPr>
                <w:rFonts w:ascii="Roma Neue" w:eastAsia="Arial Unicode MS" w:hAnsi="Roma Neue" w:cs="Arial"/>
                <w:sz w:val="20"/>
                <w:szCs w:val="20"/>
              </w:rPr>
              <w:fldChar w:fldCharType="begin">
                <w:ffData>
                  <w:name w:val="Testo47"/>
                  <w:enabled/>
                  <w:calcOnExit w:val="0"/>
                  <w:textInput/>
                </w:ffData>
              </w:fldChar>
            </w:r>
            <w:r w:rsidRPr="00374830">
              <w:rPr>
                <w:rFonts w:ascii="Roma Neue" w:eastAsia="Arial Unicode MS" w:hAnsi="Roma Neue" w:cs="Arial"/>
                <w:sz w:val="20"/>
                <w:szCs w:val="20"/>
              </w:rPr>
              <w:instrText xml:space="preserve"> FORMTEXT </w:instrText>
            </w:r>
            <w:r w:rsidRPr="00374830">
              <w:rPr>
                <w:rFonts w:ascii="Roma Neue" w:eastAsia="Arial Unicode MS" w:hAnsi="Roma Neue" w:cs="Arial"/>
                <w:sz w:val="20"/>
                <w:szCs w:val="20"/>
              </w:rPr>
            </w:r>
            <w:r w:rsidRPr="00374830">
              <w:rPr>
                <w:rFonts w:ascii="Roma Neue" w:eastAsia="Arial Unicode MS" w:hAnsi="Roma Neue" w:cs="Arial"/>
                <w:sz w:val="20"/>
                <w:szCs w:val="20"/>
              </w:rPr>
              <w:fldChar w:fldCharType="separate"/>
            </w:r>
            <w:r w:rsidRPr="00374830">
              <w:rPr>
                <w:rFonts w:ascii="Roma Neue" w:eastAsia="Arial Unicode MS" w:hAnsi="Roma Neue" w:cs="Arial"/>
                <w:sz w:val="20"/>
                <w:szCs w:val="20"/>
              </w:rPr>
              <w:t> </w:t>
            </w:r>
            <w:r w:rsidRPr="00374830">
              <w:rPr>
                <w:rFonts w:ascii="Roma Neue" w:eastAsia="Arial Unicode MS" w:hAnsi="Roma Neue" w:cs="Arial"/>
                <w:sz w:val="20"/>
                <w:szCs w:val="20"/>
              </w:rPr>
              <w:t> </w:t>
            </w:r>
            <w:r w:rsidRPr="00374830">
              <w:rPr>
                <w:rFonts w:ascii="Roma Neue" w:eastAsia="Arial Unicode MS" w:hAnsi="Roma Neue" w:cs="Arial"/>
                <w:sz w:val="20"/>
                <w:szCs w:val="20"/>
              </w:rPr>
              <w:t> </w:t>
            </w:r>
            <w:r w:rsidRPr="00374830">
              <w:rPr>
                <w:rFonts w:ascii="Roma Neue" w:eastAsia="Arial Unicode MS" w:hAnsi="Roma Neue" w:cs="Arial"/>
                <w:sz w:val="20"/>
                <w:szCs w:val="20"/>
              </w:rPr>
              <w:t> </w:t>
            </w:r>
            <w:r w:rsidRPr="00374830">
              <w:rPr>
                <w:rFonts w:ascii="Roma Neue" w:eastAsia="Arial Unicode MS" w:hAnsi="Roma Neue" w:cs="Arial"/>
                <w:sz w:val="20"/>
                <w:szCs w:val="20"/>
              </w:rPr>
              <w:t> </w:t>
            </w:r>
            <w:r w:rsidRPr="00374830">
              <w:rPr>
                <w:rFonts w:ascii="Roma Neue" w:eastAsia="Arial Unicode MS" w:hAnsi="Roma Neue" w:cs="Arial"/>
                <w:sz w:val="20"/>
                <w:szCs w:val="20"/>
              </w:rPr>
              <w:fldChar w:fldCharType="end"/>
            </w:r>
          </w:p>
        </w:tc>
      </w:tr>
    </w:tbl>
    <w:p w14:paraId="3FFA7275" w14:textId="56D703F5" w:rsidR="00CC5C38" w:rsidRPr="00175848" w:rsidRDefault="00CC5C38" w:rsidP="00374830">
      <w:pPr>
        <w:spacing w:line="360" w:lineRule="auto"/>
        <w:contextualSpacing/>
        <w:jc w:val="both"/>
        <w:rPr>
          <w:rFonts w:ascii="Roma Neue" w:eastAsia="Arial Unicode MS" w:hAnsi="Roma Neue" w:cs="Arial"/>
          <w:sz w:val="20"/>
          <w:szCs w:val="20"/>
        </w:rPr>
      </w:pPr>
    </w:p>
    <w:sectPr w:rsidR="00CC5C38" w:rsidRPr="00175848" w:rsidSect="00AF19BB">
      <w:footerReference w:type="default" r:id="rId8"/>
      <w:pgSz w:w="11906" w:h="16838"/>
      <w:pgMar w:top="993"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87F39" w14:textId="77777777" w:rsidR="004E4B04" w:rsidRDefault="004E4B04" w:rsidP="00A6104B">
      <w:pPr>
        <w:spacing w:after="0" w:line="240" w:lineRule="auto"/>
      </w:pPr>
      <w:r>
        <w:separator/>
      </w:r>
    </w:p>
  </w:endnote>
  <w:endnote w:type="continuationSeparator" w:id="0">
    <w:p w14:paraId="1481D586" w14:textId="77777777" w:rsidR="004E4B04" w:rsidRDefault="004E4B04" w:rsidP="00A610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Univers 55">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CG Times">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00"/>
    <w:family w:val="roman"/>
    <w:pitch w:val="variable"/>
  </w:font>
  <w:font w:name="Roma Neue">
    <w:panose1 w:val="00000000000000000000"/>
    <w:charset w:val="00"/>
    <w:family w:val="modern"/>
    <w:notTrueType/>
    <w:pitch w:val="variable"/>
    <w:sig w:usb0="A00000FF" w:usb1="4001207B" w:usb2="0000001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5313309"/>
      <w:docPartObj>
        <w:docPartGallery w:val="Page Numbers (Bottom of Page)"/>
        <w:docPartUnique/>
      </w:docPartObj>
    </w:sdtPr>
    <w:sdtEndPr>
      <w:rPr>
        <w:rFonts w:ascii="Arial" w:hAnsi="Arial" w:cs="Arial"/>
      </w:rPr>
    </w:sdtEndPr>
    <w:sdtContent>
      <w:p w14:paraId="523F9B47" w14:textId="77777777" w:rsidR="0035214A" w:rsidRPr="00F900A4" w:rsidRDefault="0035214A" w:rsidP="00AD5105">
        <w:pPr>
          <w:pStyle w:val="Pidipagina"/>
          <w:spacing w:before="240"/>
          <w:rPr>
            <w:rFonts w:ascii="Arial" w:hAnsi="Arial" w:cs="Arial"/>
            <w:sz w:val="22"/>
            <w:szCs w:val="22"/>
          </w:rPr>
        </w:pPr>
        <w:r w:rsidRPr="00F900A4">
          <w:rPr>
            <w:rFonts w:ascii="Arial" w:hAnsi="Arial" w:cs="Arial"/>
            <w:sz w:val="22"/>
            <w:szCs w:val="22"/>
          </w:rPr>
          <w:tab/>
        </w:r>
        <w:r w:rsidRPr="00F900A4">
          <w:rPr>
            <w:rFonts w:ascii="Arial" w:hAnsi="Arial" w:cs="Arial"/>
            <w:sz w:val="22"/>
            <w:szCs w:val="22"/>
          </w:rPr>
          <w:tab/>
        </w:r>
        <w:sdt>
          <w:sdtPr>
            <w:rPr>
              <w:rFonts w:ascii="Arial" w:hAnsi="Arial" w:cs="Arial"/>
            </w:rPr>
            <w:id w:val="860082579"/>
            <w:docPartObj>
              <w:docPartGallery w:val="Page Numbers (Top of Page)"/>
              <w:docPartUnique/>
            </w:docPartObj>
          </w:sdtPr>
          <w:sdtContent>
            <w:r w:rsidRPr="002D550C">
              <w:rPr>
                <w:rFonts w:ascii="Arial" w:hAnsi="Arial" w:cs="Arial"/>
              </w:rPr>
              <w:t xml:space="preserve">Pag. </w:t>
            </w:r>
            <w:r w:rsidRPr="002D550C">
              <w:rPr>
                <w:rFonts w:ascii="Arial" w:hAnsi="Arial" w:cs="Arial"/>
                <w:b/>
                <w:bCs/>
              </w:rPr>
              <w:fldChar w:fldCharType="begin"/>
            </w:r>
            <w:r w:rsidRPr="002D550C">
              <w:rPr>
                <w:rFonts w:ascii="Arial" w:hAnsi="Arial" w:cs="Arial"/>
                <w:b/>
                <w:bCs/>
              </w:rPr>
              <w:instrText>PAGE</w:instrText>
            </w:r>
            <w:r w:rsidRPr="002D550C">
              <w:rPr>
                <w:rFonts w:ascii="Arial" w:hAnsi="Arial" w:cs="Arial"/>
                <w:b/>
                <w:bCs/>
              </w:rPr>
              <w:fldChar w:fldCharType="separate"/>
            </w:r>
            <w:r w:rsidR="008353E2">
              <w:rPr>
                <w:rFonts w:ascii="Arial" w:hAnsi="Arial" w:cs="Arial"/>
                <w:b/>
                <w:bCs/>
                <w:noProof/>
              </w:rPr>
              <w:t>1</w:t>
            </w:r>
            <w:r w:rsidRPr="002D550C">
              <w:rPr>
                <w:rFonts w:ascii="Arial" w:hAnsi="Arial" w:cs="Arial"/>
                <w:b/>
                <w:bCs/>
              </w:rPr>
              <w:fldChar w:fldCharType="end"/>
            </w:r>
            <w:r w:rsidRPr="002D550C">
              <w:rPr>
                <w:rFonts w:ascii="Arial" w:hAnsi="Arial" w:cs="Arial"/>
              </w:rPr>
              <w:t xml:space="preserve"> di </w:t>
            </w:r>
            <w:r w:rsidRPr="002D550C">
              <w:rPr>
                <w:rFonts w:ascii="Arial" w:hAnsi="Arial" w:cs="Arial"/>
                <w:b/>
                <w:bCs/>
              </w:rPr>
              <w:fldChar w:fldCharType="begin"/>
            </w:r>
            <w:r w:rsidRPr="002D550C">
              <w:rPr>
                <w:rFonts w:ascii="Arial" w:hAnsi="Arial" w:cs="Arial"/>
                <w:b/>
                <w:bCs/>
              </w:rPr>
              <w:instrText>NUMPAGES</w:instrText>
            </w:r>
            <w:r w:rsidRPr="002D550C">
              <w:rPr>
                <w:rFonts w:ascii="Arial" w:hAnsi="Arial" w:cs="Arial"/>
                <w:b/>
                <w:bCs/>
              </w:rPr>
              <w:fldChar w:fldCharType="separate"/>
            </w:r>
            <w:r w:rsidR="008353E2">
              <w:rPr>
                <w:rFonts w:ascii="Arial" w:hAnsi="Arial" w:cs="Arial"/>
                <w:b/>
                <w:bCs/>
                <w:noProof/>
              </w:rPr>
              <w:t>23</w:t>
            </w:r>
            <w:r w:rsidRPr="002D550C">
              <w:rPr>
                <w:rFonts w:ascii="Arial" w:hAnsi="Arial" w:cs="Arial"/>
                <w:b/>
                <w:bCs/>
              </w:rPr>
              <w:fldChar w:fldCharType="end"/>
            </w:r>
          </w:sdtContent>
        </w:sdt>
      </w:p>
    </w:sdtContent>
  </w:sdt>
  <w:p w14:paraId="6D34CDC1" w14:textId="77777777" w:rsidR="0035214A" w:rsidRPr="0074638C" w:rsidRDefault="0035214A" w:rsidP="00A1504F">
    <w:pPr>
      <w:pStyle w:val="Pidipagina"/>
      <w:tabs>
        <w:tab w:val="clear" w:pos="4819"/>
        <w:tab w:val="clear" w:pos="9638"/>
        <w:tab w:val="left" w:pos="3549"/>
      </w:tabs>
      <w:rPr>
        <w:rFonts w:ascii="Arial" w:hAnsi="Arial" w:cs="Arial"/>
        <w:sz w:val="22"/>
        <w:szCs w:val="22"/>
      </w:rPr>
    </w:pPr>
    <w:r>
      <w:rPr>
        <w:rFonts w:ascii="Arial" w:hAnsi="Arial" w:cs="Arial"/>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054ED" w14:textId="77777777" w:rsidR="004E4B04" w:rsidRDefault="004E4B04" w:rsidP="00A6104B">
      <w:pPr>
        <w:spacing w:after="0" w:line="240" w:lineRule="auto"/>
      </w:pPr>
      <w:r>
        <w:separator/>
      </w:r>
    </w:p>
  </w:footnote>
  <w:footnote w:type="continuationSeparator" w:id="0">
    <w:p w14:paraId="759AB141" w14:textId="77777777" w:rsidR="004E4B04" w:rsidRDefault="004E4B04" w:rsidP="00A610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cs="Tahoma"/>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Wingdings" w:hAnsi="Wingdings"/>
      </w:rPr>
    </w:lvl>
    <w:lvl w:ilvl="4">
      <w:start w:val="1"/>
      <w:numFmt w:val="bullet"/>
      <w:lvlText w:val=""/>
      <w:lvlJc w:val="left"/>
      <w:pPr>
        <w:tabs>
          <w:tab w:val="num" w:pos="3240"/>
        </w:tabs>
        <w:ind w:left="3240" w:hanging="360"/>
      </w:pPr>
      <w:rPr>
        <w:rFonts w:ascii="Wingdings" w:hAnsi="Wingdings"/>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Wingdings" w:hAnsi="Wingdings"/>
      </w:rPr>
    </w:lvl>
    <w:lvl w:ilvl="7">
      <w:start w:val="1"/>
      <w:numFmt w:val="bullet"/>
      <w:lvlText w:val=""/>
      <w:lvlJc w:val="left"/>
      <w:pPr>
        <w:tabs>
          <w:tab w:val="num" w:pos="5400"/>
        </w:tabs>
        <w:ind w:left="5400" w:hanging="360"/>
      </w:pPr>
      <w:rPr>
        <w:rFonts w:ascii="Wingdings" w:hAnsi="Wingdings"/>
      </w:rPr>
    </w:lvl>
    <w:lvl w:ilvl="8">
      <w:start w:val="1"/>
      <w:numFmt w:val="bullet"/>
      <w:lvlText w:val=""/>
      <w:lvlJc w:val="left"/>
      <w:pPr>
        <w:tabs>
          <w:tab w:val="num" w:pos="6120"/>
        </w:tabs>
        <w:ind w:left="6120" w:hanging="360"/>
      </w:pPr>
      <w:rPr>
        <w:rFonts w:ascii="Wingdings" w:hAnsi="Wingdings"/>
      </w:r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360" w:hanging="360"/>
      </w:pPr>
      <w:rPr>
        <w:rFonts w:ascii="Symbol" w:hAnsi="Symbol" w:cs="Times New Roman"/>
        <w:b/>
        <w:bCs/>
        <w:color w:val="auto"/>
        <w:sz w:val="20"/>
        <w:szCs w:val="20"/>
      </w:rPr>
    </w:lvl>
    <w:lvl w:ilvl="1">
      <w:start w:val="1"/>
      <w:numFmt w:val="bullet"/>
      <w:lvlText w:val="o"/>
      <w:lvlJc w:val="left"/>
      <w:pPr>
        <w:tabs>
          <w:tab w:val="num" w:pos="0"/>
        </w:tabs>
        <w:ind w:left="1080" w:hanging="360"/>
      </w:pPr>
      <w:rPr>
        <w:rFonts w:ascii="Courier New" w:hAnsi="Courier New" w:cs="Courier New"/>
        <w:kern w:val="2"/>
        <w:sz w:val="20"/>
        <w:szCs w:val="20"/>
      </w:rPr>
    </w:lvl>
    <w:lvl w:ilvl="2">
      <w:start w:val="1"/>
      <w:numFmt w:val="bullet"/>
      <w:lvlText w:val=""/>
      <w:lvlJc w:val="left"/>
      <w:pPr>
        <w:tabs>
          <w:tab w:val="num" w:pos="0"/>
        </w:tabs>
        <w:ind w:left="1800" w:hanging="360"/>
      </w:pPr>
      <w:rPr>
        <w:rFonts w:ascii="Wingdings" w:hAnsi="Wingdings" w:cs="Wingdings"/>
        <w:sz w:val="20"/>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kern w:val="2"/>
        <w:sz w:val="20"/>
        <w:szCs w:val="20"/>
      </w:rPr>
    </w:lvl>
    <w:lvl w:ilvl="5">
      <w:start w:val="1"/>
      <w:numFmt w:val="bullet"/>
      <w:lvlText w:val=""/>
      <w:lvlJc w:val="left"/>
      <w:pPr>
        <w:tabs>
          <w:tab w:val="num" w:pos="0"/>
        </w:tabs>
        <w:ind w:left="3960" w:hanging="360"/>
      </w:pPr>
      <w:rPr>
        <w:rFonts w:ascii="Wingdings" w:hAnsi="Wingdings" w:cs="Wingdings"/>
        <w:sz w:val="20"/>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kern w:val="2"/>
        <w:sz w:val="20"/>
        <w:szCs w:val="20"/>
      </w:rPr>
    </w:lvl>
    <w:lvl w:ilvl="8">
      <w:start w:val="1"/>
      <w:numFmt w:val="bullet"/>
      <w:lvlText w:val=""/>
      <w:lvlJc w:val="left"/>
      <w:pPr>
        <w:tabs>
          <w:tab w:val="num" w:pos="0"/>
        </w:tabs>
        <w:ind w:left="6120" w:hanging="360"/>
      </w:pPr>
      <w:rPr>
        <w:rFonts w:ascii="Wingdings" w:hAnsi="Wingdings" w:cs="Wingdings"/>
        <w:sz w:val="20"/>
      </w:rPr>
    </w:lvl>
  </w:abstractNum>
  <w:abstractNum w:abstractNumId="2" w15:restartNumberingAfterBreak="0">
    <w:nsid w:val="00000013"/>
    <w:multiLevelType w:val="multilevel"/>
    <w:tmpl w:val="00000013"/>
    <w:name w:val="WW8Num19"/>
    <w:lvl w:ilvl="0">
      <w:start w:val="1"/>
      <w:numFmt w:val="bullet"/>
      <w:lvlText w:val=""/>
      <w:lvlJc w:val="left"/>
      <w:pPr>
        <w:tabs>
          <w:tab w:val="num" w:pos="360"/>
        </w:tabs>
        <w:ind w:left="360" w:hanging="360"/>
      </w:pPr>
      <w:rPr>
        <w:rFonts w:ascii="Symbol" w:hAnsi="Symbol" w:cs="Times New Roman"/>
        <w:b/>
        <w:bCs/>
        <w:color w:val="auto"/>
        <w:sz w:val="20"/>
        <w:szCs w:val="20"/>
      </w:rPr>
    </w:lvl>
    <w:lvl w:ilvl="1">
      <w:start w:val="1"/>
      <w:numFmt w:val="bullet"/>
      <w:lvlText w:val="o"/>
      <w:lvlJc w:val="left"/>
      <w:pPr>
        <w:tabs>
          <w:tab w:val="num" w:pos="1080"/>
        </w:tabs>
        <w:ind w:left="1080" w:hanging="360"/>
      </w:pPr>
      <w:rPr>
        <w:rFonts w:ascii="Courier New" w:hAnsi="Courier New" w:cs="Courier New"/>
        <w:sz w:val="20"/>
      </w:rPr>
    </w:lvl>
    <w:lvl w:ilvl="2">
      <w:start w:val="1"/>
      <w:numFmt w:val="bullet"/>
      <w:lvlText w:val=""/>
      <w:lvlJc w:val="left"/>
      <w:pPr>
        <w:tabs>
          <w:tab w:val="num" w:pos="1800"/>
        </w:tabs>
        <w:ind w:left="1800" w:hanging="360"/>
      </w:pPr>
      <w:rPr>
        <w:rFonts w:ascii="Wingdings" w:hAnsi="Wingdings" w:cs="Wingdings"/>
        <w:sz w:val="20"/>
      </w:rPr>
    </w:lvl>
    <w:lvl w:ilvl="3">
      <w:start w:val="1"/>
      <w:numFmt w:val="bullet"/>
      <w:lvlText w:val=""/>
      <w:lvlJc w:val="left"/>
      <w:pPr>
        <w:tabs>
          <w:tab w:val="num" w:pos="2520"/>
        </w:tabs>
        <w:ind w:left="2520" w:hanging="360"/>
      </w:pPr>
      <w:rPr>
        <w:rFonts w:ascii="Wingdings" w:hAnsi="Wingdings" w:cs="Wingdings"/>
        <w:sz w:val="20"/>
      </w:rPr>
    </w:lvl>
    <w:lvl w:ilvl="4">
      <w:start w:val="1"/>
      <w:numFmt w:val="bullet"/>
      <w:lvlText w:val=""/>
      <w:lvlJc w:val="left"/>
      <w:pPr>
        <w:tabs>
          <w:tab w:val="num" w:pos="3240"/>
        </w:tabs>
        <w:ind w:left="3240" w:hanging="360"/>
      </w:pPr>
      <w:rPr>
        <w:rFonts w:ascii="Wingdings" w:hAnsi="Wingdings" w:cs="Wingdings"/>
        <w:sz w:val="20"/>
      </w:rPr>
    </w:lvl>
    <w:lvl w:ilvl="5">
      <w:start w:val="1"/>
      <w:numFmt w:val="bullet"/>
      <w:lvlText w:val=""/>
      <w:lvlJc w:val="left"/>
      <w:pPr>
        <w:tabs>
          <w:tab w:val="num" w:pos="3960"/>
        </w:tabs>
        <w:ind w:left="3960" w:hanging="360"/>
      </w:pPr>
      <w:rPr>
        <w:rFonts w:ascii="Wingdings" w:hAnsi="Wingdings" w:cs="Wingdings"/>
        <w:sz w:val="20"/>
      </w:rPr>
    </w:lvl>
    <w:lvl w:ilvl="6">
      <w:start w:val="1"/>
      <w:numFmt w:val="bullet"/>
      <w:lvlText w:val=""/>
      <w:lvlJc w:val="left"/>
      <w:pPr>
        <w:tabs>
          <w:tab w:val="num" w:pos="4680"/>
        </w:tabs>
        <w:ind w:left="4680" w:hanging="360"/>
      </w:pPr>
      <w:rPr>
        <w:rFonts w:ascii="Wingdings" w:hAnsi="Wingdings" w:cs="Wingdings"/>
        <w:sz w:val="20"/>
      </w:rPr>
    </w:lvl>
    <w:lvl w:ilvl="7">
      <w:start w:val="1"/>
      <w:numFmt w:val="bullet"/>
      <w:lvlText w:val=""/>
      <w:lvlJc w:val="left"/>
      <w:pPr>
        <w:tabs>
          <w:tab w:val="num" w:pos="5400"/>
        </w:tabs>
        <w:ind w:left="5400" w:hanging="360"/>
      </w:pPr>
      <w:rPr>
        <w:rFonts w:ascii="Wingdings" w:hAnsi="Wingdings" w:cs="Wingdings"/>
        <w:sz w:val="20"/>
      </w:rPr>
    </w:lvl>
    <w:lvl w:ilvl="8">
      <w:start w:val="1"/>
      <w:numFmt w:val="bullet"/>
      <w:lvlText w:val=""/>
      <w:lvlJc w:val="left"/>
      <w:pPr>
        <w:tabs>
          <w:tab w:val="num" w:pos="6120"/>
        </w:tabs>
        <w:ind w:left="6120" w:hanging="360"/>
      </w:pPr>
      <w:rPr>
        <w:rFonts w:ascii="Wingdings" w:hAnsi="Wingdings" w:cs="Wingdings"/>
        <w:sz w:val="20"/>
      </w:rPr>
    </w:lvl>
  </w:abstractNum>
  <w:abstractNum w:abstractNumId="3"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63E3170"/>
    <w:multiLevelType w:val="singleLevel"/>
    <w:tmpl w:val="EE3E6500"/>
    <w:lvl w:ilvl="0">
      <w:start w:val="1"/>
      <w:numFmt w:val="bullet"/>
      <w:lvlText w:val=""/>
      <w:lvlJc w:val="left"/>
      <w:pPr>
        <w:tabs>
          <w:tab w:val="num" w:pos="360"/>
        </w:tabs>
        <w:ind w:left="360" w:hanging="360"/>
      </w:pPr>
      <w:rPr>
        <w:rFonts w:ascii="Wingdings" w:hAnsi="Wingdings" w:hint="default"/>
        <w:sz w:val="36"/>
        <w:szCs w:val="36"/>
      </w:rPr>
    </w:lvl>
  </w:abstractNum>
  <w:abstractNum w:abstractNumId="5" w15:restartNumberingAfterBreak="0">
    <w:nsid w:val="16C81CC8"/>
    <w:multiLevelType w:val="hybridMultilevel"/>
    <w:tmpl w:val="818656D4"/>
    <w:lvl w:ilvl="0" w:tplc="AF84E51E">
      <w:start w:val="1"/>
      <w:numFmt w:val="decimal"/>
      <w:lvlText w:val="%1)"/>
      <w:lvlJc w:val="left"/>
      <w:pPr>
        <w:ind w:left="720" w:hanging="360"/>
      </w:pPr>
      <w:rPr>
        <w:rFonts w:eastAsia="Segoe UI Symbol" w:hint="default"/>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968602A"/>
    <w:multiLevelType w:val="hybridMultilevel"/>
    <w:tmpl w:val="FA7054E8"/>
    <w:lvl w:ilvl="0" w:tplc="CF903EFE">
      <w:start w:val="1"/>
      <w:numFmt w:val="bullet"/>
      <w:lvlText w:val=""/>
      <w:lvlJc w:val="left"/>
      <w:pPr>
        <w:ind w:left="3690" w:hanging="360"/>
      </w:pPr>
      <w:rPr>
        <w:rFonts w:ascii="Wingdings" w:hAnsi="Wingdings" w:hint="default"/>
        <w:sz w:val="28"/>
        <w:szCs w:val="28"/>
      </w:rPr>
    </w:lvl>
    <w:lvl w:ilvl="1" w:tplc="04100003">
      <w:start w:val="1"/>
      <w:numFmt w:val="bullet"/>
      <w:lvlText w:val="o"/>
      <w:lvlJc w:val="left"/>
      <w:pPr>
        <w:ind w:left="4213" w:hanging="360"/>
      </w:pPr>
      <w:rPr>
        <w:rFonts w:ascii="Courier New" w:hAnsi="Courier New" w:cs="Courier New" w:hint="default"/>
      </w:rPr>
    </w:lvl>
    <w:lvl w:ilvl="2" w:tplc="04100005" w:tentative="1">
      <w:start w:val="1"/>
      <w:numFmt w:val="bullet"/>
      <w:lvlText w:val=""/>
      <w:lvlJc w:val="left"/>
      <w:pPr>
        <w:ind w:left="4933" w:hanging="360"/>
      </w:pPr>
      <w:rPr>
        <w:rFonts w:ascii="Wingdings" w:hAnsi="Wingdings" w:hint="default"/>
      </w:rPr>
    </w:lvl>
    <w:lvl w:ilvl="3" w:tplc="04100001" w:tentative="1">
      <w:start w:val="1"/>
      <w:numFmt w:val="bullet"/>
      <w:lvlText w:val=""/>
      <w:lvlJc w:val="left"/>
      <w:pPr>
        <w:ind w:left="5653" w:hanging="360"/>
      </w:pPr>
      <w:rPr>
        <w:rFonts w:ascii="Symbol" w:hAnsi="Symbol" w:hint="default"/>
      </w:rPr>
    </w:lvl>
    <w:lvl w:ilvl="4" w:tplc="04100003" w:tentative="1">
      <w:start w:val="1"/>
      <w:numFmt w:val="bullet"/>
      <w:lvlText w:val="o"/>
      <w:lvlJc w:val="left"/>
      <w:pPr>
        <w:ind w:left="6373" w:hanging="360"/>
      </w:pPr>
      <w:rPr>
        <w:rFonts w:ascii="Courier New" w:hAnsi="Courier New" w:cs="Courier New" w:hint="default"/>
      </w:rPr>
    </w:lvl>
    <w:lvl w:ilvl="5" w:tplc="04100005" w:tentative="1">
      <w:start w:val="1"/>
      <w:numFmt w:val="bullet"/>
      <w:lvlText w:val=""/>
      <w:lvlJc w:val="left"/>
      <w:pPr>
        <w:ind w:left="7093" w:hanging="360"/>
      </w:pPr>
      <w:rPr>
        <w:rFonts w:ascii="Wingdings" w:hAnsi="Wingdings" w:hint="default"/>
      </w:rPr>
    </w:lvl>
    <w:lvl w:ilvl="6" w:tplc="04100001" w:tentative="1">
      <w:start w:val="1"/>
      <w:numFmt w:val="bullet"/>
      <w:lvlText w:val=""/>
      <w:lvlJc w:val="left"/>
      <w:pPr>
        <w:ind w:left="7813" w:hanging="360"/>
      </w:pPr>
      <w:rPr>
        <w:rFonts w:ascii="Symbol" w:hAnsi="Symbol" w:hint="default"/>
      </w:rPr>
    </w:lvl>
    <w:lvl w:ilvl="7" w:tplc="04100003" w:tentative="1">
      <w:start w:val="1"/>
      <w:numFmt w:val="bullet"/>
      <w:lvlText w:val="o"/>
      <w:lvlJc w:val="left"/>
      <w:pPr>
        <w:ind w:left="8533" w:hanging="360"/>
      </w:pPr>
      <w:rPr>
        <w:rFonts w:ascii="Courier New" w:hAnsi="Courier New" w:cs="Courier New" w:hint="default"/>
      </w:rPr>
    </w:lvl>
    <w:lvl w:ilvl="8" w:tplc="04100005" w:tentative="1">
      <w:start w:val="1"/>
      <w:numFmt w:val="bullet"/>
      <w:lvlText w:val=""/>
      <w:lvlJc w:val="left"/>
      <w:pPr>
        <w:ind w:left="9253" w:hanging="360"/>
      </w:pPr>
      <w:rPr>
        <w:rFonts w:ascii="Wingdings" w:hAnsi="Wingdings" w:hint="default"/>
      </w:rPr>
    </w:lvl>
  </w:abstractNum>
  <w:abstractNum w:abstractNumId="7" w15:restartNumberingAfterBreak="0">
    <w:nsid w:val="2C783BF4"/>
    <w:multiLevelType w:val="singleLevel"/>
    <w:tmpl w:val="A0B60E2E"/>
    <w:lvl w:ilvl="0">
      <w:start w:val="1"/>
      <w:numFmt w:val="bullet"/>
      <w:lvlText w:val=""/>
      <w:lvlJc w:val="left"/>
      <w:pPr>
        <w:ind w:left="720" w:hanging="360"/>
      </w:pPr>
      <w:rPr>
        <w:rFonts w:ascii="Wingdings" w:hAnsi="Wingdings" w:hint="default"/>
        <w:sz w:val="36"/>
        <w:szCs w:val="36"/>
      </w:rPr>
    </w:lvl>
  </w:abstractNum>
  <w:abstractNum w:abstractNumId="8" w15:restartNumberingAfterBreak="0">
    <w:nsid w:val="359B2FBA"/>
    <w:multiLevelType w:val="hybridMultilevel"/>
    <w:tmpl w:val="82AC7D5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3A010839"/>
    <w:multiLevelType w:val="hybridMultilevel"/>
    <w:tmpl w:val="32F8B892"/>
    <w:lvl w:ilvl="0" w:tplc="04100001">
      <w:start w:val="1"/>
      <w:numFmt w:val="bullet"/>
      <w:lvlText w:val=""/>
      <w:lvlJc w:val="left"/>
      <w:pPr>
        <w:ind w:left="1283" w:hanging="360"/>
      </w:pPr>
      <w:rPr>
        <w:rFonts w:ascii="Symbol" w:hAnsi="Symbol" w:hint="default"/>
      </w:rPr>
    </w:lvl>
    <w:lvl w:ilvl="1" w:tplc="04100003" w:tentative="1">
      <w:start w:val="1"/>
      <w:numFmt w:val="bullet"/>
      <w:lvlText w:val="o"/>
      <w:lvlJc w:val="left"/>
      <w:pPr>
        <w:ind w:left="2003" w:hanging="360"/>
      </w:pPr>
      <w:rPr>
        <w:rFonts w:ascii="Courier New" w:hAnsi="Courier New" w:cs="Courier New" w:hint="default"/>
      </w:rPr>
    </w:lvl>
    <w:lvl w:ilvl="2" w:tplc="04100005" w:tentative="1">
      <w:start w:val="1"/>
      <w:numFmt w:val="bullet"/>
      <w:lvlText w:val=""/>
      <w:lvlJc w:val="left"/>
      <w:pPr>
        <w:ind w:left="2723" w:hanging="360"/>
      </w:pPr>
      <w:rPr>
        <w:rFonts w:ascii="Wingdings" w:hAnsi="Wingdings" w:hint="default"/>
      </w:rPr>
    </w:lvl>
    <w:lvl w:ilvl="3" w:tplc="04100001" w:tentative="1">
      <w:start w:val="1"/>
      <w:numFmt w:val="bullet"/>
      <w:lvlText w:val=""/>
      <w:lvlJc w:val="left"/>
      <w:pPr>
        <w:ind w:left="3443" w:hanging="360"/>
      </w:pPr>
      <w:rPr>
        <w:rFonts w:ascii="Symbol" w:hAnsi="Symbol" w:hint="default"/>
      </w:rPr>
    </w:lvl>
    <w:lvl w:ilvl="4" w:tplc="04100003" w:tentative="1">
      <w:start w:val="1"/>
      <w:numFmt w:val="bullet"/>
      <w:lvlText w:val="o"/>
      <w:lvlJc w:val="left"/>
      <w:pPr>
        <w:ind w:left="4163" w:hanging="360"/>
      </w:pPr>
      <w:rPr>
        <w:rFonts w:ascii="Courier New" w:hAnsi="Courier New" w:cs="Courier New" w:hint="default"/>
      </w:rPr>
    </w:lvl>
    <w:lvl w:ilvl="5" w:tplc="04100005" w:tentative="1">
      <w:start w:val="1"/>
      <w:numFmt w:val="bullet"/>
      <w:lvlText w:val=""/>
      <w:lvlJc w:val="left"/>
      <w:pPr>
        <w:ind w:left="4883" w:hanging="360"/>
      </w:pPr>
      <w:rPr>
        <w:rFonts w:ascii="Wingdings" w:hAnsi="Wingdings" w:hint="default"/>
      </w:rPr>
    </w:lvl>
    <w:lvl w:ilvl="6" w:tplc="04100001" w:tentative="1">
      <w:start w:val="1"/>
      <w:numFmt w:val="bullet"/>
      <w:lvlText w:val=""/>
      <w:lvlJc w:val="left"/>
      <w:pPr>
        <w:ind w:left="5603" w:hanging="360"/>
      </w:pPr>
      <w:rPr>
        <w:rFonts w:ascii="Symbol" w:hAnsi="Symbol" w:hint="default"/>
      </w:rPr>
    </w:lvl>
    <w:lvl w:ilvl="7" w:tplc="04100003" w:tentative="1">
      <w:start w:val="1"/>
      <w:numFmt w:val="bullet"/>
      <w:lvlText w:val="o"/>
      <w:lvlJc w:val="left"/>
      <w:pPr>
        <w:ind w:left="6323" w:hanging="360"/>
      </w:pPr>
      <w:rPr>
        <w:rFonts w:ascii="Courier New" w:hAnsi="Courier New" w:cs="Courier New" w:hint="default"/>
      </w:rPr>
    </w:lvl>
    <w:lvl w:ilvl="8" w:tplc="04100005" w:tentative="1">
      <w:start w:val="1"/>
      <w:numFmt w:val="bullet"/>
      <w:lvlText w:val=""/>
      <w:lvlJc w:val="left"/>
      <w:pPr>
        <w:ind w:left="7043" w:hanging="360"/>
      </w:pPr>
      <w:rPr>
        <w:rFonts w:ascii="Wingdings" w:hAnsi="Wingdings" w:hint="default"/>
      </w:rPr>
    </w:lvl>
  </w:abstractNum>
  <w:abstractNum w:abstractNumId="10" w15:restartNumberingAfterBreak="0">
    <w:nsid w:val="3C210437"/>
    <w:multiLevelType w:val="hybridMultilevel"/>
    <w:tmpl w:val="4208A5AE"/>
    <w:lvl w:ilvl="0" w:tplc="B6F2FAFA">
      <w:start w:val="1"/>
      <w:numFmt w:val="bullet"/>
      <w:lvlText w:val=""/>
      <w:lvlJc w:val="left"/>
      <w:pPr>
        <w:ind w:left="720" w:hanging="360"/>
      </w:pPr>
      <w:rPr>
        <w:rFonts w:ascii="Wingdings" w:hAnsi="Wingdings"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E5629C8"/>
    <w:multiLevelType w:val="hybridMultilevel"/>
    <w:tmpl w:val="F1C46EC0"/>
    <w:lvl w:ilvl="0" w:tplc="531CEA48">
      <w:start w:val="1"/>
      <w:numFmt w:val="decimal"/>
      <w:lvlText w:val="%1."/>
      <w:lvlJc w:val="left"/>
      <w:pPr>
        <w:tabs>
          <w:tab w:val="num" w:pos="2061"/>
        </w:tabs>
        <w:ind w:left="2061" w:hanging="360"/>
      </w:pPr>
      <w:rPr>
        <w:rFonts w:ascii="Arial" w:hAnsi="Arial" w:cs="Arial" w:hint="default"/>
        <w:b/>
        <w:i w:val="0"/>
        <w:strike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2226521C">
      <w:start w:val="1"/>
      <w:numFmt w:val="bullet"/>
      <w:lvlText w:val=""/>
      <w:lvlJc w:val="left"/>
      <w:pPr>
        <w:tabs>
          <w:tab w:val="num" w:pos="1760"/>
        </w:tabs>
        <w:ind w:left="1760" w:hanging="360"/>
      </w:pPr>
      <w:rPr>
        <w:rFonts w:ascii="Wingdings" w:hAnsi="Wingdings" w:hint="default"/>
        <w:b/>
        <w:color w:val="auto"/>
        <w:sz w:val="20"/>
        <w:szCs w:val="20"/>
      </w:rPr>
    </w:lvl>
    <w:lvl w:ilvl="5" w:tplc="0410001B">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2" w15:restartNumberingAfterBreak="0">
    <w:nsid w:val="54017F0A"/>
    <w:multiLevelType w:val="hybridMultilevel"/>
    <w:tmpl w:val="5CF0C7C6"/>
    <w:lvl w:ilvl="0" w:tplc="98CC4964">
      <w:start w:val="1"/>
      <w:numFmt w:val="decimal"/>
      <w:lvlText w:val="%1."/>
      <w:lvlJc w:val="left"/>
      <w:pPr>
        <w:ind w:left="877" w:hanging="360"/>
      </w:pPr>
      <w:rPr>
        <w:rFonts w:hint="default"/>
        <w:b/>
        <w:bCs w:val="0"/>
      </w:rPr>
    </w:lvl>
    <w:lvl w:ilvl="1" w:tplc="04100019" w:tentative="1">
      <w:start w:val="1"/>
      <w:numFmt w:val="lowerLetter"/>
      <w:lvlText w:val="%2."/>
      <w:lvlJc w:val="left"/>
      <w:pPr>
        <w:ind w:left="1597" w:hanging="360"/>
      </w:pPr>
    </w:lvl>
    <w:lvl w:ilvl="2" w:tplc="0410001B" w:tentative="1">
      <w:start w:val="1"/>
      <w:numFmt w:val="lowerRoman"/>
      <w:lvlText w:val="%3."/>
      <w:lvlJc w:val="right"/>
      <w:pPr>
        <w:ind w:left="2317" w:hanging="180"/>
      </w:pPr>
    </w:lvl>
    <w:lvl w:ilvl="3" w:tplc="0410000F" w:tentative="1">
      <w:start w:val="1"/>
      <w:numFmt w:val="decimal"/>
      <w:lvlText w:val="%4."/>
      <w:lvlJc w:val="left"/>
      <w:pPr>
        <w:ind w:left="3037" w:hanging="360"/>
      </w:pPr>
    </w:lvl>
    <w:lvl w:ilvl="4" w:tplc="04100019" w:tentative="1">
      <w:start w:val="1"/>
      <w:numFmt w:val="lowerLetter"/>
      <w:lvlText w:val="%5."/>
      <w:lvlJc w:val="left"/>
      <w:pPr>
        <w:ind w:left="3757" w:hanging="360"/>
      </w:pPr>
    </w:lvl>
    <w:lvl w:ilvl="5" w:tplc="0410001B" w:tentative="1">
      <w:start w:val="1"/>
      <w:numFmt w:val="lowerRoman"/>
      <w:lvlText w:val="%6."/>
      <w:lvlJc w:val="right"/>
      <w:pPr>
        <w:ind w:left="4477" w:hanging="180"/>
      </w:pPr>
    </w:lvl>
    <w:lvl w:ilvl="6" w:tplc="0410000F" w:tentative="1">
      <w:start w:val="1"/>
      <w:numFmt w:val="decimal"/>
      <w:lvlText w:val="%7."/>
      <w:lvlJc w:val="left"/>
      <w:pPr>
        <w:ind w:left="5197" w:hanging="360"/>
      </w:pPr>
    </w:lvl>
    <w:lvl w:ilvl="7" w:tplc="04100019" w:tentative="1">
      <w:start w:val="1"/>
      <w:numFmt w:val="lowerLetter"/>
      <w:lvlText w:val="%8."/>
      <w:lvlJc w:val="left"/>
      <w:pPr>
        <w:ind w:left="5917" w:hanging="360"/>
      </w:pPr>
    </w:lvl>
    <w:lvl w:ilvl="8" w:tplc="0410001B" w:tentative="1">
      <w:start w:val="1"/>
      <w:numFmt w:val="lowerRoman"/>
      <w:lvlText w:val="%9."/>
      <w:lvlJc w:val="right"/>
      <w:pPr>
        <w:ind w:left="6637" w:hanging="180"/>
      </w:pPr>
    </w:lvl>
  </w:abstractNum>
  <w:abstractNum w:abstractNumId="13" w15:restartNumberingAfterBreak="0">
    <w:nsid w:val="550F5EDF"/>
    <w:multiLevelType w:val="hybridMultilevel"/>
    <w:tmpl w:val="9398BB94"/>
    <w:lvl w:ilvl="0" w:tplc="EE3E6500">
      <w:start w:val="1"/>
      <w:numFmt w:val="bullet"/>
      <w:lvlText w:val=""/>
      <w:lvlJc w:val="left"/>
      <w:pPr>
        <w:ind w:left="2160" w:hanging="360"/>
      </w:pPr>
      <w:rPr>
        <w:rFonts w:ascii="Wingdings" w:hAnsi="Wingdings" w:hint="default"/>
        <w:sz w:val="36"/>
        <w:szCs w:val="36"/>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59391A78"/>
    <w:multiLevelType w:val="hybridMultilevel"/>
    <w:tmpl w:val="E522EAFE"/>
    <w:lvl w:ilvl="0" w:tplc="A2D2DEE4">
      <w:start w:val="1"/>
      <w:numFmt w:val="bullet"/>
      <w:lvlText w:val=""/>
      <w:lvlJc w:val="left"/>
      <w:pPr>
        <w:ind w:left="1146" w:hanging="360"/>
      </w:pPr>
      <w:rPr>
        <w:rFonts w:ascii="Wingdings" w:hAnsi="Wingdings" w:hint="default"/>
        <w:sz w:val="24"/>
        <w:szCs w:val="24"/>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59E43CA9"/>
    <w:multiLevelType w:val="hybridMultilevel"/>
    <w:tmpl w:val="E5C4461E"/>
    <w:lvl w:ilvl="0" w:tplc="EE3E6500">
      <w:start w:val="1"/>
      <w:numFmt w:val="bullet"/>
      <w:lvlText w:val=""/>
      <w:lvlJc w:val="left"/>
      <w:pPr>
        <w:ind w:left="1146" w:hanging="360"/>
      </w:pPr>
      <w:rPr>
        <w:rFonts w:ascii="Wingdings" w:hAnsi="Wingdings" w:hint="default"/>
        <w:sz w:val="36"/>
        <w:szCs w:val="36"/>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6" w15:restartNumberingAfterBreak="0">
    <w:nsid w:val="5A3455DF"/>
    <w:multiLevelType w:val="hybridMultilevel"/>
    <w:tmpl w:val="3EAC97C8"/>
    <w:lvl w:ilvl="0" w:tplc="BE30BC6E">
      <w:start w:val="1"/>
      <w:numFmt w:val="bullet"/>
      <w:lvlText w:val="-"/>
      <w:lvlJc w:val="left"/>
      <w:pPr>
        <w:ind w:left="1440" w:hanging="360"/>
      </w:pPr>
      <w:rPr>
        <w:rFonts w:ascii="Garamond" w:eastAsia="Garamond" w:hAnsi="Garamond" w:cs="Garamond"/>
        <w:b/>
        <w:bCs/>
        <w:i w:val="0"/>
        <w:strike w:val="0"/>
        <w:dstrike w:val="0"/>
        <w:color w:val="000000"/>
        <w:sz w:val="28"/>
        <w:szCs w:val="28"/>
        <w:u w:val="none" w:color="000000"/>
        <w:bdr w:val="none" w:sz="0" w:space="0" w:color="auto"/>
        <w:shd w:val="clear" w:color="auto" w:fill="auto"/>
        <w:vertAlign w:val="superscrip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7" w15:restartNumberingAfterBreak="0">
    <w:nsid w:val="5DF53B4E"/>
    <w:multiLevelType w:val="hybridMultilevel"/>
    <w:tmpl w:val="5178CF40"/>
    <w:lvl w:ilvl="0" w:tplc="516E3A26">
      <w:start w:val="1"/>
      <w:numFmt w:val="decimal"/>
      <w:lvlText w:val="%1)"/>
      <w:lvlJc w:val="left"/>
      <w:pPr>
        <w:ind w:left="720" w:hanging="360"/>
      </w:pPr>
      <w:rPr>
        <w:b/>
        <w:bCs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8" w15:restartNumberingAfterBreak="0">
    <w:nsid w:val="615967E3"/>
    <w:multiLevelType w:val="hybridMultilevel"/>
    <w:tmpl w:val="5CF0C7C6"/>
    <w:lvl w:ilvl="0" w:tplc="FFFFFFFF">
      <w:start w:val="1"/>
      <w:numFmt w:val="decimal"/>
      <w:lvlText w:val="%1."/>
      <w:lvlJc w:val="left"/>
      <w:pPr>
        <w:ind w:left="877" w:hanging="360"/>
      </w:pPr>
      <w:rPr>
        <w:rFonts w:hint="default"/>
        <w:b/>
        <w:bCs w:val="0"/>
      </w:rPr>
    </w:lvl>
    <w:lvl w:ilvl="1" w:tplc="FFFFFFFF" w:tentative="1">
      <w:start w:val="1"/>
      <w:numFmt w:val="lowerLetter"/>
      <w:lvlText w:val="%2."/>
      <w:lvlJc w:val="left"/>
      <w:pPr>
        <w:ind w:left="1597" w:hanging="360"/>
      </w:pPr>
    </w:lvl>
    <w:lvl w:ilvl="2" w:tplc="FFFFFFFF" w:tentative="1">
      <w:start w:val="1"/>
      <w:numFmt w:val="lowerRoman"/>
      <w:lvlText w:val="%3."/>
      <w:lvlJc w:val="right"/>
      <w:pPr>
        <w:ind w:left="2317" w:hanging="180"/>
      </w:pPr>
    </w:lvl>
    <w:lvl w:ilvl="3" w:tplc="FFFFFFFF" w:tentative="1">
      <w:start w:val="1"/>
      <w:numFmt w:val="decimal"/>
      <w:lvlText w:val="%4."/>
      <w:lvlJc w:val="left"/>
      <w:pPr>
        <w:ind w:left="3037" w:hanging="360"/>
      </w:pPr>
    </w:lvl>
    <w:lvl w:ilvl="4" w:tplc="FFFFFFFF" w:tentative="1">
      <w:start w:val="1"/>
      <w:numFmt w:val="lowerLetter"/>
      <w:lvlText w:val="%5."/>
      <w:lvlJc w:val="left"/>
      <w:pPr>
        <w:ind w:left="3757" w:hanging="360"/>
      </w:pPr>
    </w:lvl>
    <w:lvl w:ilvl="5" w:tplc="FFFFFFFF" w:tentative="1">
      <w:start w:val="1"/>
      <w:numFmt w:val="lowerRoman"/>
      <w:lvlText w:val="%6."/>
      <w:lvlJc w:val="right"/>
      <w:pPr>
        <w:ind w:left="4477" w:hanging="180"/>
      </w:pPr>
    </w:lvl>
    <w:lvl w:ilvl="6" w:tplc="FFFFFFFF" w:tentative="1">
      <w:start w:val="1"/>
      <w:numFmt w:val="decimal"/>
      <w:lvlText w:val="%7."/>
      <w:lvlJc w:val="left"/>
      <w:pPr>
        <w:ind w:left="5197" w:hanging="360"/>
      </w:pPr>
    </w:lvl>
    <w:lvl w:ilvl="7" w:tplc="FFFFFFFF" w:tentative="1">
      <w:start w:val="1"/>
      <w:numFmt w:val="lowerLetter"/>
      <w:lvlText w:val="%8."/>
      <w:lvlJc w:val="left"/>
      <w:pPr>
        <w:ind w:left="5917" w:hanging="360"/>
      </w:pPr>
    </w:lvl>
    <w:lvl w:ilvl="8" w:tplc="FFFFFFFF" w:tentative="1">
      <w:start w:val="1"/>
      <w:numFmt w:val="lowerRoman"/>
      <w:lvlText w:val="%9."/>
      <w:lvlJc w:val="right"/>
      <w:pPr>
        <w:ind w:left="6637" w:hanging="180"/>
      </w:pPr>
    </w:lvl>
  </w:abstractNum>
  <w:abstractNum w:abstractNumId="19" w15:restartNumberingAfterBreak="0">
    <w:nsid w:val="651471D4"/>
    <w:multiLevelType w:val="multilevel"/>
    <w:tmpl w:val="2A5C958A"/>
    <w:styleLink w:val="WW8Num1"/>
    <w:lvl w:ilvl="0">
      <w:numFmt w:val="bullet"/>
      <w:lvlText w:val=""/>
      <w:lvlJc w:val="left"/>
      <w:pPr>
        <w:ind w:left="1212" w:hanging="360"/>
      </w:pPr>
      <w:rPr>
        <w:rFonts w:ascii="Wingdings" w:hAnsi="Wingdings" w:cs="Symbol"/>
        <w:strike/>
      </w:rPr>
    </w:lvl>
    <w:lvl w:ilvl="1">
      <w:numFmt w:val="bullet"/>
      <w:lvlText w:val=""/>
      <w:lvlJc w:val="left"/>
      <w:pPr>
        <w:ind w:left="1080" w:hanging="360"/>
      </w:pPr>
      <w:rPr>
        <w:rFonts w:ascii="Symbol" w:hAnsi="Symbol" w:cs="Courier New"/>
      </w:rPr>
    </w:lvl>
    <w:lvl w:ilvl="2">
      <w:numFmt w:val="bullet"/>
      <w:lvlText w:val=""/>
      <w:lvlJc w:val="left"/>
      <w:pPr>
        <w:ind w:left="1440" w:hanging="360"/>
      </w:pPr>
      <w:rPr>
        <w:rFonts w:ascii="Symbol" w:hAnsi="Symbol" w:cs="Courier New"/>
      </w:rPr>
    </w:lvl>
    <w:lvl w:ilvl="3">
      <w:numFmt w:val="bullet"/>
      <w:lvlText w:val=""/>
      <w:lvlJc w:val="left"/>
      <w:pPr>
        <w:ind w:left="1800" w:hanging="360"/>
      </w:pPr>
      <w:rPr>
        <w:rFonts w:ascii="Symbol" w:hAnsi="Symbol" w:cs="Courier New"/>
      </w:rPr>
    </w:lvl>
    <w:lvl w:ilvl="4">
      <w:numFmt w:val="bullet"/>
      <w:lvlText w:val=""/>
      <w:lvlJc w:val="left"/>
      <w:pPr>
        <w:ind w:left="2160" w:hanging="360"/>
      </w:pPr>
      <w:rPr>
        <w:rFonts w:ascii="Symbol" w:hAnsi="Symbol" w:cs="Courier New"/>
      </w:rPr>
    </w:lvl>
    <w:lvl w:ilvl="5">
      <w:numFmt w:val="bullet"/>
      <w:lvlText w:val=""/>
      <w:lvlJc w:val="left"/>
      <w:pPr>
        <w:ind w:left="2520" w:hanging="360"/>
      </w:pPr>
      <w:rPr>
        <w:rFonts w:ascii="Symbol" w:hAnsi="Symbol" w:cs="Courier New"/>
      </w:rPr>
    </w:lvl>
    <w:lvl w:ilvl="6">
      <w:numFmt w:val="bullet"/>
      <w:lvlText w:val=""/>
      <w:lvlJc w:val="left"/>
      <w:pPr>
        <w:ind w:left="2880" w:hanging="360"/>
      </w:pPr>
      <w:rPr>
        <w:rFonts w:ascii="Symbol" w:hAnsi="Symbol" w:cs="Courier New"/>
      </w:rPr>
    </w:lvl>
    <w:lvl w:ilvl="7">
      <w:numFmt w:val="bullet"/>
      <w:lvlText w:val=""/>
      <w:lvlJc w:val="left"/>
      <w:pPr>
        <w:ind w:left="3240" w:hanging="360"/>
      </w:pPr>
      <w:rPr>
        <w:rFonts w:ascii="Symbol" w:hAnsi="Symbol" w:cs="Courier New"/>
      </w:rPr>
    </w:lvl>
    <w:lvl w:ilvl="8">
      <w:numFmt w:val="bullet"/>
      <w:lvlText w:val=""/>
      <w:lvlJc w:val="left"/>
      <w:pPr>
        <w:ind w:left="3600" w:hanging="360"/>
      </w:pPr>
      <w:rPr>
        <w:rFonts w:ascii="Symbol" w:hAnsi="Symbol" w:cs="Courier New"/>
      </w:rPr>
    </w:lvl>
  </w:abstractNum>
  <w:abstractNum w:abstractNumId="20" w15:restartNumberingAfterBreak="0">
    <w:nsid w:val="6870653F"/>
    <w:multiLevelType w:val="hybridMultilevel"/>
    <w:tmpl w:val="5CF0C7C6"/>
    <w:lvl w:ilvl="0" w:tplc="FFFFFFFF">
      <w:start w:val="1"/>
      <w:numFmt w:val="decimal"/>
      <w:lvlText w:val="%1."/>
      <w:lvlJc w:val="left"/>
      <w:pPr>
        <w:ind w:left="877" w:hanging="360"/>
      </w:pPr>
      <w:rPr>
        <w:rFonts w:hint="default"/>
        <w:b/>
        <w:bCs w:val="0"/>
      </w:rPr>
    </w:lvl>
    <w:lvl w:ilvl="1" w:tplc="FFFFFFFF" w:tentative="1">
      <w:start w:val="1"/>
      <w:numFmt w:val="lowerLetter"/>
      <w:lvlText w:val="%2."/>
      <w:lvlJc w:val="left"/>
      <w:pPr>
        <w:ind w:left="1597" w:hanging="360"/>
      </w:pPr>
    </w:lvl>
    <w:lvl w:ilvl="2" w:tplc="FFFFFFFF" w:tentative="1">
      <w:start w:val="1"/>
      <w:numFmt w:val="lowerRoman"/>
      <w:lvlText w:val="%3."/>
      <w:lvlJc w:val="right"/>
      <w:pPr>
        <w:ind w:left="2317" w:hanging="180"/>
      </w:pPr>
    </w:lvl>
    <w:lvl w:ilvl="3" w:tplc="FFFFFFFF" w:tentative="1">
      <w:start w:val="1"/>
      <w:numFmt w:val="decimal"/>
      <w:lvlText w:val="%4."/>
      <w:lvlJc w:val="left"/>
      <w:pPr>
        <w:ind w:left="3037" w:hanging="360"/>
      </w:pPr>
    </w:lvl>
    <w:lvl w:ilvl="4" w:tplc="FFFFFFFF" w:tentative="1">
      <w:start w:val="1"/>
      <w:numFmt w:val="lowerLetter"/>
      <w:lvlText w:val="%5."/>
      <w:lvlJc w:val="left"/>
      <w:pPr>
        <w:ind w:left="3757" w:hanging="360"/>
      </w:pPr>
    </w:lvl>
    <w:lvl w:ilvl="5" w:tplc="FFFFFFFF" w:tentative="1">
      <w:start w:val="1"/>
      <w:numFmt w:val="lowerRoman"/>
      <w:lvlText w:val="%6."/>
      <w:lvlJc w:val="right"/>
      <w:pPr>
        <w:ind w:left="4477" w:hanging="180"/>
      </w:pPr>
    </w:lvl>
    <w:lvl w:ilvl="6" w:tplc="FFFFFFFF" w:tentative="1">
      <w:start w:val="1"/>
      <w:numFmt w:val="decimal"/>
      <w:lvlText w:val="%7."/>
      <w:lvlJc w:val="left"/>
      <w:pPr>
        <w:ind w:left="5197" w:hanging="360"/>
      </w:pPr>
    </w:lvl>
    <w:lvl w:ilvl="7" w:tplc="FFFFFFFF" w:tentative="1">
      <w:start w:val="1"/>
      <w:numFmt w:val="lowerLetter"/>
      <w:lvlText w:val="%8."/>
      <w:lvlJc w:val="left"/>
      <w:pPr>
        <w:ind w:left="5917" w:hanging="360"/>
      </w:pPr>
    </w:lvl>
    <w:lvl w:ilvl="8" w:tplc="FFFFFFFF" w:tentative="1">
      <w:start w:val="1"/>
      <w:numFmt w:val="lowerRoman"/>
      <w:lvlText w:val="%9."/>
      <w:lvlJc w:val="right"/>
      <w:pPr>
        <w:ind w:left="6637" w:hanging="180"/>
      </w:pPr>
    </w:lvl>
  </w:abstractNum>
  <w:abstractNum w:abstractNumId="21" w15:restartNumberingAfterBreak="0">
    <w:nsid w:val="6A464183"/>
    <w:multiLevelType w:val="singleLevel"/>
    <w:tmpl w:val="3C32B60E"/>
    <w:lvl w:ilvl="0">
      <w:start w:val="1"/>
      <w:numFmt w:val="decimal"/>
      <w:lvlText w:val="%1."/>
      <w:lvlJc w:val="left"/>
      <w:pPr>
        <w:ind w:left="720" w:hanging="360"/>
      </w:pPr>
      <w:rPr>
        <w:rFonts w:ascii="Arial" w:eastAsia="Arial Unicode MS" w:hAnsi="Arial" w:cs="Arial" w:hint="default"/>
        <w:b w:val="0"/>
        <w:bCs/>
        <w:i w:val="0"/>
        <w:sz w:val="22"/>
        <w:szCs w:val="22"/>
      </w:rPr>
    </w:lvl>
  </w:abstractNum>
  <w:abstractNum w:abstractNumId="22" w15:restartNumberingAfterBreak="0">
    <w:nsid w:val="73654862"/>
    <w:multiLevelType w:val="hybridMultilevel"/>
    <w:tmpl w:val="4976C050"/>
    <w:lvl w:ilvl="0" w:tplc="63FE9D3A">
      <w:start w:val="1"/>
      <w:numFmt w:val="bullet"/>
      <w:lvlText w:val=""/>
      <w:lvlJc w:val="left"/>
      <w:pPr>
        <w:ind w:left="502" w:hanging="360"/>
      </w:pPr>
      <w:rPr>
        <w:rFonts w:ascii="Wingdings" w:hAnsi="Wingdings" w:hint="default"/>
        <w:sz w:val="28"/>
        <w:szCs w:val="28"/>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7C157BA9"/>
    <w:multiLevelType w:val="hybridMultilevel"/>
    <w:tmpl w:val="D1A41A8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 w15:restartNumberingAfterBreak="0">
    <w:nsid w:val="7E8E6933"/>
    <w:multiLevelType w:val="hybridMultilevel"/>
    <w:tmpl w:val="E5DCE6E4"/>
    <w:lvl w:ilvl="0" w:tplc="7764D79A">
      <w:start w:val="1"/>
      <w:numFmt w:val="bullet"/>
      <w:lvlText w:val=""/>
      <w:lvlJc w:val="left"/>
      <w:pPr>
        <w:ind w:left="644" w:hanging="360"/>
      </w:pPr>
      <w:rPr>
        <w:rFonts w:ascii="Wingdings" w:hAnsi="Wingdings" w:hint="default"/>
        <w:sz w:val="28"/>
        <w:szCs w:val="28"/>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16cid:durableId="80568102">
    <w:abstractNumId w:val="3"/>
  </w:num>
  <w:num w:numId="2" w16cid:durableId="587933552">
    <w:abstractNumId w:val="4"/>
  </w:num>
  <w:num w:numId="3" w16cid:durableId="1575434736">
    <w:abstractNumId w:val="7"/>
  </w:num>
  <w:num w:numId="4" w16cid:durableId="2128886448">
    <w:abstractNumId w:val="5"/>
  </w:num>
  <w:num w:numId="5" w16cid:durableId="1459178686">
    <w:abstractNumId w:val="16"/>
  </w:num>
  <w:num w:numId="6" w16cid:durableId="1893760684">
    <w:abstractNumId w:val="14"/>
  </w:num>
  <w:num w:numId="7" w16cid:durableId="39984828">
    <w:abstractNumId w:val="24"/>
  </w:num>
  <w:num w:numId="8" w16cid:durableId="636304297">
    <w:abstractNumId w:val="22"/>
  </w:num>
  <w:num w:numId="9" w16cid:durableId="1230310143">
    <w:abstractNumId w:val="6"/>
  </w:num>
  <w:num w:numId="10" w16cid:durableId="2116821904">
    <w:abstractNumId w:val="23"/>
  </w:num>
  <w:num w:numId="11" w16cid:durableId="1966891537">
    <w:abstractNumId w:val="9"/>
  </w:num>
  <w:num w:numId="12" w16cid:durableId="1635285539">
    <w:abstractNumId w:val="13"/>
  </w:num>
  <w:num w:numId="13" w16cid:durableId="933512021">
    <w:abstractNumId w:val="15"/>
  </w:num>
  <w:num w:numId="14" w16cid:durableId="781860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37616658">
    <w:abstractNumId w:val="12"/>
  </w:num>
  <w:num w:numId="16" w16cid:durableId="2102751334">
    <w:abstractNumId w:val="20"/>
  </w:num>
  <w:num w:numId="17" w16cid:durableId="953635464">
    <w:abstractNumId w:val="18"/>
  </w:num>
  <w:num w:numId="18" w16cid:durableId="849564384">
    <w:abstractNumId w:val="8"/>
  </w:num>
  <w:num w:numId="19" w16cid:durableId="144785700">
    <w:abstractNumId w:val="10"/>
  </w:num>
  <w:num w:numId="20" w16cid:durableId="703092375">
    <w:abstractNumId w:val="11"/>
  </w:num>
  <w:num w:numId="21" w16cid:durableId="233977717">
    <w:abstractNumId w:val="19"/>
  </w:num>
  <w:num w:numId="22" w16cid:durableId="1096707517">
    <w:abstractNumId w:val="19"/>
  </w:num>
  <w:num w:numId="23" w16cid:durableId="1076974359">
    <w:abstractNumId w:val="19"/>
  </w:num>
  <w:num w:numId="24" w16cid:durableId="341976246">
    <w:abstractNumId w:val="21"/>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740xgpNl5GGv0dMQFLTCc1sEZ/wXo377kp9vRJpyitZTN1aJL9zjSXAfnQEDs/mn4594sE8P6US0XnQxiP1QWg==" w:salt="9M4ykHwZk1Dvp5eSk3UnbQ=="/>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F72"/>
    <w:rsid w:val="00002215"/>
    <w:rsid w:val="000031FE"/>
    <w:rsid w:val="00004971"/>
    <w:rsid w:val="00006E0F"/>
    <w:rsid w:val="00010FFD"/>
    <w:rsid w:val="000121CC"/>
    <w:rsid w:val="00012FC8"/>
    <w:rsid w:val="0001633F"/>
    <w:rsid w:val="000204CF"/>
    <w:rsid w:val="000212C3"/>
    <w:rsid w:val="00021495"/>
    <w:rsid w:val="000216A7"/>
    <w:rsid w:val="00021D83"/>
    <w:rsid w:val="000237FE"/>
    <w:rsid w:val="000241EF"/>
    <w:rsid w:val="000248EC"/>
    <w:rsid w:val="00025EBC"/>
    <w:rsid w:val="00026C9E"/>
    <w:rsid w:val="00026CB3"/>
    <w:rsid w:val="00026DFC"/>
    <w:rsid w:val="00030BC6"/>
    <w:rsid w:val="00031FE4"/>
    <w:rsid w:val="00032395"/>
    <w:rsid w:val="00034667"/>
    <w:rsid w:val="00035EB3"/>
    <w:rsid w:val="000367AE"/>
    <w:rsid w:val="0003707C"/>
    <w:rsid w:val="000374D2"/>
    <w:rsid w:val="00037CA2"/>
    <w:rsid w:val="00041862"/>
    <w:rsid w:val="0004267E"/>
    <w:rsid w:val="0004285A"/>
    <w:rsid w:val="000436EF"/>
    <w:rsid w:val="0004734D"/>
    <w:rsid w:val="00047637"/>
    <w:rsid w:val="00050A0D"/>
    <w:rsid w:val="00050F91"/>
    <w:rsid w:val="00052B63"/>
    <w:rsid w:val="00053A87"/>
    <w:rsid w:val="00053BBF"/>
    <w:rsid w:val="00053FEB"/>
    <w:rsid w:val="00054844"/>
    <w:rsid w:val="00054B14"/>
    <w:rsid w:val="00055145"/>
    <w:rsid w:val="000554AE"/>
    <w:rsid w:val="000569EF"/>
    <w:rsid w:val="0005784A"/>
    <w:rsid w:val="00057E46"/>
    <w:rsid w:val="00057F84"/>
    <w:rsid w:val="00060D91"/>
    <w:rsid w:val="000645DD"/>
    <w:rsid w:val="0006581B"/>
    <w:rsid w:val="0006590D"/>
    <w:rsid w:val="000675E0"/>
    <w:rsid w:val="00070C46"/>
    <w:rsid w:val="00071079"/>
    <w:rsid w:val="0007238D"/>
    <w:rsid w:val="00074764"/>
    <w:rsid w:val="00075572"/>
    <w:rsid w:val="000774D3"/>
    <w:rsid w:val="00077ACD"/>
    <w:rsid w:val="00082D87"/>
    <w:rsid w:val="000843E3"/>
    <w:rsid w:val="000844BE"/>
    <w:rsid w:val="000847AD"/>
    <w:rsid w:val="000850DA"/>
    <w:rsid w:val="00085109"/>
    <w:rsid w:val="00085CD5"/>
    <w:rsid w:val="00086713"/>
    <w:rsid w:val="000871F0"/>
    <w:rsid w:val="0009323A"/>
    <w:rsid w:val="00094BF9"/>
    <w:rsid w:val="000969EE"/>
    <w:rsid w:val="00097132"/>
    <w:rsid w:val="000974BA"/>
    <w:rsid w:val="000A1662"/>
    <w:rsid w:val="000A1A7A"/>
    <w:rsid w:val="000A2113"/>
    <w:rsid w:val="000A25F5"/>
    <w:rsid w:val="000A3404"/>
    <w:rsid w:val="000A53C7"/>
    <w:rsid w:val="000A567F"/>
    <w:rsid w:val="000A64E4"/>
    <w:rsid w:val="000A6DBB"/>
    <w:rsid w:val="000A6F73"/>
    <w:rsid w:val="000A7CBD"/>
    <w:rsid w:val="000B0787"/>
    <w:rsid w:val="000B29F6"/>
    <w:rsid w:val="000B3A5B"/>
    <w:rsid w:val="000B43B6"/>
    <w:rsid w:val="000B44BD"/>
    <w:rsid w:val="000B659B"/>
    <w:rsid w:val="000B7231"/>
    <w:rsid w:val="000B76A6"/>
    <w:rsid w:val="000C053E"/>
    <w:rsid w:val="000C1E6D"/>
    <w:rsid w:val="000C21A8"/>
    <w:rsid w:val="000C2DDC"/>
    <w:rsid w:val="000C33E6"/>
    <w:rsid w:val="000C36D8"/>
    <w:rsid w:val="000C3878"/>
    <w:rsid w:val="000C64A2"/>
    <w:rsid w:val="000D05D3"/>
    <w:rsid w:val="000D13AE"/>
    <w:rsid w:val="000D141B"/>
    <w:rsid w:val="000D27D6"/>
    <w:rsid w:val="000D293D"/>
    <w:rsid w:val="000D305B"/>
    <w:rsid w:val="000D3519"/>
    <w:rsid w:val="000D3D6D"/>
    <w:rsid w:val="000D3DDF"/>
    <w:rsid w:val="000D4878"/>
    <w:rsid w:val="000D4D8A"/>
    <w:rsid w:val="000D55CC"/>
    <w:rsid w:val="000D6A2F"/>
    <w:rsid w:val="000E18A7"/>
    <w:rsid w:val="000E1EEF"/>
    <w:rsid w:val="000E21A1"/>
    <w:rsid w:val="000E4200"/>
    <w:rsid w:val="000E43F8"/>
    <w:rsid w:val="000E459A"/>
    <w:rsid w:val="000E59DA"/>
    <w:rsid w:val="000E6E98"/>
    <w:rsid w:val="000E7732"/>
    <w:rsid w:val="000E7F59"/>
    <w:rsid w:val="000F0582"/>
    <w:rsid w:val="000F0B70"/>
    <w:rsid w:val="000F1BBC"/>
    <w:rsid w:val="000F1CE9"/>
    <w:rsid w:val="000F25DE"/>
    <w:rsid w:val="000F3DA9"/>
    <w:rsid w:val="000F48FE"/>
    <w:rsid w:val="000F4A7D"/>
    <w:rsid w:val="000F4BC6"/>
    <w:rsid w:val="000F5D36"/>
    <w:rsid w:val="000F6B4C"/>
    <w:rsid w:val="000F7EFF"/>
    <w:rsid w:val="001001FE"/>
    <w:rsid w:val="00100C65"/>
    <w:rsid w:val="00101B98"/>
    <w:rsid w:val="001032AD"/>
    <w:rsid w:val="00103940"/>
    <w:rsid w:val="00103B8B"/>
    <w:rsid w:val="00105354"/>
    <w:rsid w:val="00106C91"/>
    <w:rsid w:val="00110573"/>
    <w:rsid w:val="001105E7"/>
    <w:rsid w:val="00110FCF"/>
    <w:rsid w:val="001114AE"/>
    <w:rsid w:val="00111ADC"/>
    <w:rsid w:val="00111CDB"/>
    <w:rsid w:val="0011233A"/>
    <w:rsid w:val="00112387"/>
    <w:rsid w:val="0011288B"/>
    <w:rsid w:val="00113E8D"/>
    <w:rsid w:val="00115152"/>
    <w:rsid w:val="0011754B"/>
    <w:rsid w:val="00117A3D"/>
    <w:rsid w:val="001226E6"/>
    <w:rsid w:val="00124E24"/>
    <w:rsid w:val="00125315"/>
    <w:rsid w:val="00126249"/>
    <w:rsid w:val="00126CAB"/>
    <w:rsid w:val="00126CFE"/>
    <w:rsid w:val="0013196E"/>
    <w:rsid w:val="00132F7D"/>
    <w:rsid w:val="00134F16"/>
    <w:rsid w:val="00135895"/>
    <w:rsid w:val="0013724E"/>
    <w:rsid w:val="0013741C"/>
    <w:rsid w:val="00140AB6"/>
    <w:rsid w:val="00140DF4"/>
    <w:rsid w:val="00141CF7"/>
    <w:rsid w:val="00143317"/>
    <w:rsid w:val="0014331E"/>
    <w:rsid w:val="001434A3"/>
    <w:rsid w:val="0014364C"/>
    <w:rsid w:val="0014463E"/>
    <w:rsid w:val="00146D93"/>
    <w:rsid w:val="00146F13"/>
    <w:rsid w:val="00151C3E"/>
    <w:rsid w:val="00152357"/>
    <w:rsid w:val="00152D57"/>
    <w:rsid w:val="001536F5"/>
    <w:rsid w:val="001551A8"/>
    <w:rsid w:val="00162406"/>
    <w:rsid w:val="00163150"/>
    <w:rsid w:val="00163DF7"/>
    <w:rsid w:val="00164778"/>
    <w:rsid w:val="001664E5"/>
    <w:rsid w:val="00170DA4"/>
    <w:rsid w:val="001743F8"/>
    <w:rsid w:val="00175848"/>
    <w:rsid w:val="00175A98"/>
    <w:rsid w:val="001765A2"/>
    <w:rsid w:val="00177F4A"/>
    <w:rsid w:val="001805B1"/>
    <w:rsid w:val="00180FE5"/>
    <w:rsid w:val="00180FF3"/>
    <w:rsid w:val="00181882"/>
    <w:rsid w:val="00182826"/>
    <w:rsid w:val="00182F1A"/>
    <w:rsid w:val="00183942"/>
    <w:rsid w:val="00183C32"/>
    <w:rsid w:val="001851AB"/>
    <w:rsid w:val="00185724"/>
    <w:rsid w:val="00186126"/>
    <w:rsid w:val="00190766"/>
    <w:rsid w:val="00190D67"/>
    <w:rsid w:val="00190DAB"/>
    <w:rsid w:val="001914E0"/>
    <w:rsid w:val="0019345D"/>
    <w:rsid w:val="001943A7"/>
    <w:rsid w:val="001945BD"/>
    <w:rsid w:val="00196036"/>
    <w:rsid w:val="0019720E"/>
    <w:rsid w:val="001A0B3C"/>
    <w:rsid w:val="001A1118"/>
    <w:rsid w:val="001A24A1"/>
    <w:rsid w:val="001A2788"/>
    <w:rsid w:val="001A4190"/>
    <w:rsid w:val="001A41B6"/>
    <w:rsid w:val="001A45AE"/>
    <w:rsid w:val="001A68C6"/>
    <w:rsid w:val="001A7257"/>
    <w:rsid w:val="001A75AC"/>
    <w:rsid w:val="001B1434"/>
    <w:rsid w:val="001B32DB"/>
    <w:rsid w:val="001B3343"/>
    <w:rsid w:val="001B5A54"/>
    <w:rsid w:val="001C04D6"/>
    <w:rsid w:val="001C1DFA"/>
    <w:rsid w:val="001C23EB"/>
    <w:rsid w:val="001C2811"/>
    <w:rsid w:val="001C7D0E"/>
    <w:rsid w:val="001D0188"/>
    <w:rsid w:val="001D0DAC"/>
    <w:rsid w:val="001D1A4A"/>
    <w:rsid w:val="001D2189"/>
    <w:rsid w:val="001D3303"/>
    <w:rsid w:val="001D39D0"/>
    <w:rsid w:val="001D3EE0"/>
    <w:rsid w:val="001D4629"/>
    <w:rsid w:val="001D4B0D"/>
    <w:rsid w:val="001D5708"/>
    <w:rsid w:val="001D6AE2"/>
    <w:rsid w:val="001D7D8E"/>
    <w:rsid w:val="001E0306"/>
    <w:rsid w:val="001E06AA"/>
    <w:rsid w:val="001E0B29"/>
    <w:rsid w:val="001E1578"/>
    <w:rsid w:val="001E2B6F"/>
    <w:rsid w:val="001E3819"/>
    <w:rsid w:val="001E3844"/>
    <w:rsid w:val="001E4055"/>
    <w:rsid w:val="001E427B"/>
    <w:rsid w:val="001E4357"/>
    <w:rsid w:val="001E7200"/>
    <w:rsid w:val="001F0D2C"/>
    <w:rsid w:val="001F1910"/>
    <w:rsid w:val="001F4395"/>
    <w:rsid w:val="001F495B"/>
    <w:rsid w:val="001F5380"/>
    <w:rsid w:val="001F5FD9"/>
    <w:rsid w:val="00200455"/>
    <w:rsid w:val="00200D12"/>
    <w:rsid w:val="00202148"/>
    <w:rsid w:val="00202FF1"/>
    <w:rsid w:val="00203777"/>
    <w:rsid w:val="00205614"/>
    <w:rsid w:val="00206CC3"/>
    <w:rsid w:val="002079DC"/>
    <w:rsid w:val="00210E4B"/>
    <w:rsid w:val="00212DD4"/>
    <w:rsid w:val="00212E7F"/>
    <w:rsid w:val="0021317A"/>
    <w:rsid w:val="00214521"/>
    <w:rsid w:val="0021580F"/>
    <w:rsid w:val="002161A6"/>
    <w:rsid w:val="00216457"/>
    <w:rsid w:val="002166D3"/>
    <w:rsid w:val="00217D3C"/>
    <w:rsid w:val="00221D43"/>
    <w:rsid w:val="00221ED3"/>
    <w:rsid w:val="002223B8"/>
    <w:rsid w:val="00223939"/>
    <w:rsid w:val="00227227"/>
    <w:rsid w:val="002275CD"/>
    <w:rsid w:val="00230E31"/>
    <w:rsid w:val="0023106C"/>
    <w:rsid w:val="00231368"/>
    <w:rsid w:val="002337FF"/>
    <w:rsid w:val="002343CB"/>
    <w:rsid w:val="00235499"/>
    <w:rsid w:val="002360F7"/>
    <w:rsid w:val="0023644D"/>
    <w:rsid w:val="00237BCE"/>
    <w:rsid w:val="002412AE"/>
    <w:rsid w:val="00244B9F"/>
    <w:rsid w:val="00244CEC"/>
    <w:rsid w:val="002466C1"/>
    <w:rsid w:val="00250D1D"/>
    <w:rsid w:val="002518F7"/>
    <w:rsid w:val="00257C71"/>
    <w:rsid w:val="002617A6"/>
    <w:rsid w:val="0026360E"/>
    <w:rsid w:val="00263AFE"/>
    <w:rsid w:val="00265ABC"/>
    <w:rsid w:val="0027185A"/>
    <w:rsid w:val="00272F85"/>
    <w:rsid w:val="0027350C"/>
    <w:rsid w:val="00273C77"/>
    <w:rsid w:val="00273E3F"/>
    <w:rsid w:val="00276D94"/>
    <w:rsid w:val="00277DE6"/>
    <w:rsid w:val="002802F5"/>
    <w:rsid w:val="002803F4"/>
    <w:rsid w:val="00280665"/>
    <w:rsid w:val="00280F2D"/>
    <w:rsid w:val="00280F4F"/>
    <w:rsid w:val="00281D7C"/>
    <w:rsid w:val="002826AF"/>
    <w:rsid w:val="00282A49"/>
    <w:rsid w:val="00283024"/>
    <w:rsid w:val="00283925"/>
    <w:rsid w:val="00284D3C"/>
    <w:rsid w:val="002850CC"/>
    <w:rsid w:val="00287085"/>
    <w:rsid w:val="00287347"/>
    <w:rsid w:val="00287B95"/>
    <w:rsid w:val="00287D7B"/>
    <w:rsid w:val="0029039E"/>
    <w:rsid w:val="002908D5"/>
    <w:rsid w:val="00290ECD"/>
    <w:rsid w:val="002924FF"/>
    <w:rsid w:val="002941CF"/>
    <w:rsid w:val="0029733A"/>
    <w:rsid w:val="00297C11"/>
    <w:rsid w:val="002A0D87"/>
    <w:rsid w:val="002A1A61"/>
    <w:rsid w:val="002A1B29"/>
    <w:rsid w:val="002A4C7B"/>
    <w:rsid w:val="002A50C5"/>
    <w:rsid w:val="002B05A3"/>
    <w:rsid w:val="002B05E8"/>
    <w:rsid w:val="002B2AAC"/>
    <w:rsid w:val="002B2B8B"/>
    <w:rsid w:val="002B3DA2"/>
    <w:rsid w:val="002B4604"/>
    <w:rsid w:val="002B4932"/>
    <w:rsid w:val="002B56BC"/>
    <w:rsid w:val="002B64BA"/>
    <w:rsid w:val="002C26E2"/>
    <w:rsid w:val="002C4417"/>
    <w:rsid w:val="002C5B62"/>
    <w:rsid w:val="002C5BE8"/>
    <w:rsid w:val="002C6EA2"/>
    <w:rsid w:val="002C71BF"/>
    <w:rsid w:val="002C7EBF"/>
    <w:rsid w:val="002D003D"/>
    <w:rsid w:val="002D0231"/>
    <w:rsid w:val="002D062B"/>
    <w:rsid w:val="002D1281"/>
    <w:rsid w:val="002D276F"/>
    <w:rsid w:val="002D2980"/>
    <w:rsid w:val="002D471B"/>
    <w:rsid w:val="002D501E"/>
    <w:rsid w:val="002D550C"/>
    <w:rsid w:val="002E381E"/>
    <w:rsid w:val="002E3972"/>
    <w:rsid w:val="002E45D4"/>
    <w:rsid w:val="002E4DC0"/>
    <w:rsid w:val="002E6942"/>
    <w:rsid w:val="002E7874"/>
    <w:rsid w:val="002F097C"/>
    <w:rsid w:val="002F0C2B"/>
    <w:rsid w:val="002F23ED"/>
    <w:rsid w:val="002F296B"/>
    <w:rsid w:val="002F3467"/>
    <w:rsid w:val="002F5D06"/>
    <w:rsid w:val="002F61BB"/>
    <w:rsid w:val="002F68B2"/>
    <w:rsid w:val="002F6B4B"/>
    <w:rsid w:val="002F7C78"/>
    <w:rsid w:val="002F7F9F"/>
    <w:rsid w:val="00300CAC"/>
    <w:rsid w:val="003012C9"/>
    <w:rsid w:val="00304A60"/>
    <w:rsid w:val="00305DCE"/>
    <w:rsid w:val="00306B04"/>
    <w:rsid w:val="00310F38"/>
    <w:rsid w:val="00312176"/>
    <w:rsid w:val="00321758"/>
    <w:rsid w:val="00322B20"/>
    <w:rsid w:val="00324991"/>
    <w:rsid w:val="00326031"/>
    <w:rsid w:val="00327CCD"/>
    <w:rsid w:val="00331043"/>
    <w:rsid w:val="003310B9"/>
    <w:rsid w:val="0033193B"/>
    <w:rsid w:val="00332430"/>
    <w:rsid w:val="00332663"/>
    <w:rsid w:val="003328CA"/>
    <w:rsid w:val="003362D7"/>
    <w:rsid w:val="003372F1"/>
    <w:rsid w:val="0033794E"/>
    <w:rsid w:val="0034102E"/>
    <w:rsid w:val="00341FBD"/>
    <w:rsid w:val="00342AF7"/>
    <w:rsid w:val="00343415"/>
    <w:rsid w:val="00343D83"/>
    <w:rsid w:val="003440A0"/>
    <w:rsid w:val="00345239"/>
    <w:rsid w:val="0034524E"/>
    <w:rsid w:val="0034670A"/>
    <w:rsid w:val="003470DB"/>
    <w:rsid w:val="00347148"/>
    <w:rsid w:val="00350780"/>
    <w:rsid w:val="00351EFF"/>
    <w:rsid w:val="0035214A"/>
    <w:rsid w:val="00352667"/>
    <w:rsid w:val="00352D18"/>
    <w:rsid w:val="00353DDB"/>
    <w:rsid w:val="0035438F"/>
    <w:rsid w:val="00355280"/>
    <w:rsid w:val="00355E5D"/>
    <w:rsid w:val="00357C27"/>
    <w:rsid w:val="00360455"/>
    <w:rsid w:val="00361328"/>
    <w:rsid w:val="00361594"/>
    <w:rsid w:val="00361F8C"/>
    <w:rsid w:val="0036270E"/>
    <w:rsid w:val="003631BE"/>
    <w:rsid w:val="0036409A"/>
    <w:rsid w:val="0036419D"/>
    <w:rsid w:val="00364BCB"/>
    <w:rsid w:val="00365293"/>
    <w:rsid w:val="00366432"/>
    <w:rsid w:val="003708C6"/>
    <w:rsid w:val="00371C6F"/>
    <w:rsid w:val="003731E1"/>
    <w:rsid w:val="00373DC6"/>
    <w:rsid w:val="00373FF6"/>
    <w:rsid w:val="00374830"/>
    <w:rsid w:val="00375F9D"/>
    <w:rsid w:val="0037679E"/>
    <w:rsid w:val="003779D3"/>
    <w:rsid w:val="00377A64"/>
    <w:rsid w:val="00377B42"/>
    <w:rsid w:val="00377B88"/>
    <w:rsid w:val="0038061F"/>
    <w:rsid w:val="003806C5"/>
    <w:rsid w:val="00380ABD"/>
    <w:rsid w:val="00380BD6"/>
    <w:rsid w:val="0038138E"/>
    <w:rsid w:val="003816BD"/>
    <w:rsid w:val="003818C4"/>
    <w:rsid w:val="003819A6"/>
    <w:rsid w:val="00381ABB"/>
    <w:rsid w:val="00382C91"/>
    <w:rsid w:val="003840F2"/>
    <w:rsid w:val="00384247"/>
    <w:rsid w:val="00384A3D"/>
    <w:rsid w:val="00384E81"/>
    <w:rsid w:val="00385ED1"/>
    <w:rsid w:val="00385ED3"/>
    <w:rsid w:val="00386DB0"/>
    <w:rsid w:val="00390348"/>
    <w:rsid w:val="00395113"/>
    <w:rsid w:val="003953B3"/>
    <w:rsid w:val="00395AF0"/>
    <w:rsid w:val="0039628D"/>
    <w:rsid w:val="0039701B"/>
    <w:rsid w:val="003A0536"/>
    <w:rsid w:val="003A06FD"/>
    <w:rsid w:val="003A0928"/>
    <w:rsid w:val="003A0979"/>
    <w:rsid w:val="003A28FD"/>
    <w:rsid w:val="003A30F0"/>
    <w:rsid w:val="003A4ED5"/>
    <w:rsid w:val="003A576C"/>
    <w:rsid w:val="003A5C20"/>
    <w:rsid w:val="003A61F8"/>
    <w:rsid w:val="003A6ADA"/>
    <w:rsid w:val="003A6CD7"/>
    <w:rsid w:val="003A79A3"/>
    <w:rsid w:val="003B0CBF"/>
    <w:rsid w:val="003B6DFD"/>
    <w:rsid w:val="003B7F29"/>
    <w:rsid w:val="003C1B44"/>
    <w:rsid w:val="003C1FCB"/>
    <w:rsid w:val="003C41DC"/>
    <w:rsid w:val="003C44A5"/>
    <w:rsid w:val="003C45E7"/>
    <w:rsid w:val="003C6B7F"/>
    <w:rsid w:val="003C7025"/>
    <w:rsid w:val="003C706E"/>
    <w:rsid w:val="003D070D"/>
    <w:rsid w:val="003D34A3"/>
    <w:rsid w:val="003D3C95"/>
    <w:rsid w:val="003D4315"/>
    <w:rsid w:val="003D4D0D"/>
    <w:rsid w:val="003D6774"/>
    <w:rsid w:val="003D6E98"/>
    <w:rsid w:val="003D7C83"/>
    <w:rsid w:val="003E1831"/>
    <w:rsid w:val="003E1BA5"/>
    <w:rsid w:val="003E24F1"/>
    <w:rsid w:val="003E29A8"/>
    <w:rsid w:val="003E47A7"/>
    <w:rsid w:val="003E4DF5"/>
    <w:rsid w:val="003E5DAD"/>
    <w:rsid w:val="003F0A76"/>
    <w:rsid w:val="003F157D"/>
    <w:rsid w:val="003F1C4D"/>
    <w:rsid w:val="003F2755"/>
    <w:rsid w:val="003F3540"/>
    <w:rsid w:val="003F3E94"/>
    <w:rsid w:val="003F4450"/>
    <w:rsid w:val="003F4E5B"/>
    <w:rsid w:val="003F7743"/>
    <w:rsid w:val="0040018A"/>
    <w:rsid w:val="00400313"/>
    <w:rsid w:val="004009A1"/>
    <w:rsid w:val="0040100F"/>
    <w:rsid w:val="004010B9"/>
    <w:rsid w:val="004017A2"/>
    <w:rsid w:val="00401ACC"/>
    <w:rsid w:val="00402234"/>
    <w:rsid w:val="00402319"/>
    <w:rsid w:val="004067CD"/>
    <w:rsid w:val="004102F6"/>
    <w:rsid w:val="0041046F"/>
    <w:rsid w:val="00410797"/>
    <w:rsid w:val="00411281"/>
    <w:rsid w:val="004113F5"/>
    <w:rsid w:val="00411B4F"/>
    <w:rsid w:val="004144B4"/>
    <w:rsid w:val="0041518B"/>
    <w:rsid w:val="00415229"/>
    <w:rsid w:val="004153AD"/>
    <w:rsid w:val="00417184"/>
    <w:rsid w:val="004202A3"/>
    <w:rsid w:val="00423845"/>
    <w:rsid w:val="00423EF9"/>
    <w:rsid w:val="00423FBC"/>
    <w:rsid w:val="0042529D"/>
    <w:rsid w:val="0042553B"/>
    <w:rsid w:val="00425F65"/>
    <w:rsid w:val="004265A5"/>
    <w:rsid w:val="00426F86"/>
    <w:rsid w:val="004305A9"/>
    <w:rsid w:val="004310F8"/>
    <w:rsid w:val="004318CA"/>
    <w:rsid w:val="00431940"/>
    <w:rsid w:val="0043377F"/>
    <w:rsid w:val="00434357"/>
    <w:rsid w:val="004347A8"/>
    <w:rsid w:val="004350E1"/>
    <w:rsid w:val="00437509"/>
    <w:rsid w:val="00437C6D"/>
    <w:rsid w:val="00437DC1"/>
    <w:rsid w:val="00440EF3"/>
    <w:rsid w:val="004417EB"/>
    <w:rsid w:val="004443BE"/>
    <w:rsid w:val="0044503F"/>
    <w:rsid w:val="00445352"/>
    <w:rsid w:val="00445437"/>
    <w:rsid w:val="00446654"/>
    <w:rsid w:val="00446DEA"/>
    <w:rsid w:val="004502E4"/>
    <w:rsid w:val="00450609"/>
    <w:rsid w:val="00451360"/>
    <w:rsid w:val="00452354"/>
    <w:rsid w:val="0045258F"/>
    <w:rsid w:val="00452BBC"/>
    <w:rsid w:val="0045395E"/>
    <w:rsid w:val="00453FB6"/>
    <w:rsid w:val="0045417B"/>
    <w:rsid w:val="004549B8"/>
    <w:rsid w:val="0045521F"/>
    <w:rsid w:val="0045687F"/>
    <w:rsid w:val="00460A6C"/>
    <w:rsid w:val="0046158A"/>
    <w:rsid w:val="00461C12"/>
    <w:rsid w:val="0046321D"/>
    <w:rsid w:val="0046347A"/>
    <w:rsid w:val="004647C6"/>
    <w:rsid w:val="00466604"/>
    <w:rsid w:val="004678ED"/>
    <w:rsid w:val="004721E1"/>
    <w:rsid w:val="0047293C"/>
    <w:rsid w:val="004729FD"/>
    <w:rsid w:val="00473DC5"/>
    <w:rsid w:val="00473EE5"/>
    <w:rsid w:val="0047436B"/>
    <w:rsid w:val="00474A13"/>
    <w:rsid w:val="00474CF2"/>
    <w:rsid w:val="004753F9"/>
    <w:rsid w:val="004775BF"/>
    <w:rsid w:val="00481EF4"/>
    <w:rsid w:val="004821D7"/>
    <w:rsid w:val="004824B5"/>
    <w:rsid w:val="004830AB"/>
    <w:rsid w:val="00485492"/>
    <w:rsid w:val="0048684C"/>
    <w:rsid w:val="00486E92"/>
    <w:rsid w:val="0048762C"/>
    <w:rsid w:val="00490030"/>
    <w:rsid w:val="00494280"/>
    <w:rsid w:val="00495828"/>
    <w:rsid w:val="00495CD1"/>
    <w:rsid w:val="00496E81"/>
    <w:rsid w:val="00497E69"/>
    <w:rsid w:val="004A0160"/>
    <w:rsid w:val="004A34B4"/>
    <w:rsid w:val="004A636E"/>
    <w:rsid w:val="004A6B80"/>
    <w:rsid w:val="004A6E25"/>
    <w:rsid w:val="004A6F29"/>
    <w:rsid w:val="004A7383"/>
    <w:rsid w:val="004B12DD"/>
    <w:rsid w:val="004B28CA"/>
    <w:rsid w:val="004B3B2E"/>
    <w:rsid w:val="004B4CAF"/>
    <w:rsid w:val="004B613C"/>
    <w:rsid w:val="004B62E8"/>
    <w:rsid w:val="004B6757"/>
    <w:rsid w:val="004B70B6"/>
    <w:rsid w:val="004B70ED"/>
    <w:rsid w:val="004B7EE4"/>
    <w:rsid w:val="004C0719"/>
    <w:rsid w:val="004C09BC"/>
    <w:rsid w:val="004C244A"/>
    <w:rsid w:val="004C2B77"/>
    <w:rsid w:val="004C3859"/>
    <w:rsid w:val="004C3B3D"/>
    <w:rsid w:val="004C42F6"/>
    <w:rsid w:val="004C5974"/>
    <w:rsid w:val="004D0434"/>
    <w:rsid w:val="004D1A96"/>
    <w:rsid w:val="004D6538"/>
    <w:rsid w:val="004D6FD4"/>
    <w:rsid w:val="004D7463"/>
    <w:rsid w:val="004D76DF"/>
    <w:rsid w:val="004D779C"/>
    <w:rsid w:val="004E11CF"/>
    <w:rsid w:val="004E2B4F"/>
    <w:rsid w:val="004E2C0E"/>
    <w:rsid w:val="004E2E62"/>
    <w:rsid w:val="004E3E75"/>
    <w:rsid w:val="004E48F4"/>
    <w:rsid w:val="004E4B04"/>
    <w:rsid w:val="004E4C1E"/>
    <w:rsid w:val="004E5800"/>
    <w:rsid w:val="004E5CCC"/>
    <w:rsid w:val="004E70ED"/>
    <w:rsid w:val="004F170C"/>
    <w:rsid w:val="004F173E"/>
    <w:rsid w:val="004F17B1"/>
    <w:rsid w:val="004F1C7A"/>
    <w:rsid w:val="004F2E73"/>
    <w:rsid w:val="004F2F4D"/>
    <w:rsid w:val="004F2FAD"/>
    <w:rsid w:val="004F3343"/>
    <w:rsid w:val="004F33B9"/>
    <w:rsid w:val="004F44E1"/>
    <w:rsid w:val="004F65B4"/>
    <w:rsid w:val="004F6607"/>
    <w:rsid w:val="004F6DCB"/>
    <w:rsid w:val="0050013B"/>
    <w:rsid w:val="00503FA2"/>
    <w:rsid w:val="00505E4E"/>
    <w:rsid w:val="005072B5"/>
    <w:rsid w:val="00511131"/>
    <w:rsid w:val="005123EE"/>
    <w:rsid w:val="00512B31"/>
    <w:rsid w:val="00513B53"/>
    <w:rsid w:val="00514B41"/>
    <w:rsid w:val="0051727A"/>
    <w:rsid w:val="00517339"/>
    <w:rsid w:val="005179D1"/>
    <w:rsid w:val="00520DEF"/>
    <w:rsid w:val="0052108B"/>
    <w:rsid w:val="005212D9"/>
    <w:rsid w:val="00521322"/>
    <w:rsid w:val="00522312"/>
    <w:rsid w:val="00522955"/>
    <w:rsid w:val="00522E88"/>
    <w:rsid w:val="005233C1"/>
    <w:rsid w:val="00524CB3"/>
    <w:rsid w:val="00524F5D"/>
    <w:rsid w:val="005252B6"/>
    <w:rsid w:val="00526965"/>
    <w:rsid w:val="0052795A"/>
    <w:rsid w:val="00527B9E"/>
    <w:rsid w:val="005307F1"/>
    <w:rsid w:val="00530ACF"/>
    <w:rsid w:val="00530F13"/>
    <w:rsid w:val="00532D38"/>
    <w:rsid w:val="00533FDF"/>
    <w:rsid w:val="005354B2"/>
    <w:rsid w:val="005354D9"/>
    <w:rsid w:val="00535806"/>
    <w:rsid w:val="00536090"/>
    <w:rsid w:val="00536E45"/>
    <w:rsid w:val="00537277"/>
    <w:rsid w:val="00537747"/>
    <w:rsid w:val="00537F89"/>
    <w:rsid w:val="005419E6"/>
    <w:rsid w:val="00541F1C"/>
    <w:rsid w:val="005428B6"/>
    <w:rsid w:val="00542A0B"/>
    <w:rsid w:val="00542B24"/>
    <w:rsid w:val="00543954"/>
    <w:rsid w:val="00543C38"/>
    <w:rsid w:val="00544674"/>
    <w:rsid w:val="005449CB"/>
    <w:rsid w:val="005449D1"/>
    <w:rsid w:val="00545860"/>
    <w:rsid w:val="00546D13"/>
    <w:rsid w:val="00550432"/>
    <w:rsid w:val="00550663"/>
    <w:rsid w:val="0055100D"/>
    <w:rsid w:val="00552391"/>
    <w:rsid w:val="00552E74"/>
    <w:rsid w:val="00555CAA"/>
    <w:rsid w:val="00556140"/>
    <w:rsid w:val="00556720"/>
    <w:rsid w:val="00556A23"/>
    <w:rsid w:val="00556C67"/>
    <w:rsid w:val="0056011F"/>
    <w:rsid w:val="005612AA"/>
    <w:rsid w:val="005627D2"/>
    <w:rsid w:val="00562E5B"/>
    <w:rsid w:val="0056510A"/>
    <w:rsid w:val="005721E8"/>
    <w:rsid w:val="005731F6"/>
    <w:rsid w:val="005732CA"/>
    <w:rsid w:val="00573B9F"/>
    <w:rsid w:val="00573E0C"/>
    <w:rsid w:val="0057410B"/>
    <w:rsid w:val="00575721"/>
    <w:rsid w:val="00576E4E"/>
    <w:rsid w:val="0057704A"/>
    <w:rsid w:val="0058031D"/>
    <w:rsid w:val="00581EE0"/>
    <w:rsid w:val="005833DB"/>
    <w:rsid w:val="005835AA"/>
    <w:rsid w:val="00583B44"/>
    <w:rsid w:val="005843D6"/>
    <w:rsid w:val="00584C3E"/>
    <w:rsid w:val="00585DA0"/>
    <w:rsid w:val="00590DA1"/>
    <w:rsid w:val="0059174E"/>
    <w:rsid w:val="00593897"/>
    <w:rsid w:val="0059484D"/>
    <w:rsid w:val="00595F4B"/>
    <w:rsid w:val="00596479"/>
    <w:rsid w:val="00596CF4"/>
    <w:rsid w:val="0059704B"/>
    <w:rsid w:val="005A0886"/>
    <w:rsid w:val="005A0CD8"/>
    <w:rsid w:val="005A1F80"/>
    <w:rsid w:val="005A2045"/>
    <w:rsid w:val="005A22CA"/>
    <w:rsid w:val="005A26D9"/>
    <w:rsid w:val="005A42CC"/>
    <w:rsid w:val="005A7020"/>
    <w:rsid w:val="005B024E"/>
    <w:rsid w:val="005B0D3E"/>
    <w:rsid w:val="005B11A6"/>
    <w:rsid w:val="005B208D"/>
    <w:rsid w:val="005B218E"/>
    <w:rsid w:val="005B4EFE"/>
    <w:rsid w:val="005B5D72"/>
    <w:rsid w:val="005B6F21"/>
    <w:rsid w:val="005B7636"/>
    <w:rsid w:val="005C0867"/>
    <w:rsid w:val="005C0A5A"/>
    <w:rsid w:val="005C2091"/>
    <w:rsid w:val="005C36ED"/>
    <w:rsid w:val="005C7C9D"/>
    <w:rsid w:val="005D0C6E"/>
    <w:rsid w:val="005D0FE3"/>
    <w:rsid w:val="005D2B12"/>
    <w:rsid w:val="005D37E4"/>
    <w:rsid w:val="005D3C45"/>
    <w:rsid w:val="005D4145"/>
    <w:rsid w:val="005D50C7"/>
    <w:rsid w:val="005D5B55"/>
    <w:rsid w:val="005D6882"/>
    <w:rsid w:val="005D6BEB"/>
    <w:rsid w:val="005E0A25"/>
    <w:rsid w:val="005E27CE"/>
    <w:rsid w:val="005E298D"/>
    <w:rsid w:val="005E38E0"/>
    <w:rsid w:val="005E50BD"/>
    <w:rsid w:val="005E5497"/>
    <w:rsid w:val="005E6084"/>
    <w:rsid w:val="005E66B0"/>
    <w:rsid w:val="005E7BAB"/>
    <w:rsid w:val="005E7F1D"/>
    <w:rsid w:val="005F4338"/>
    <w:rsid w:val="005F4CE4"/>
    <w:rsid w:val="005F5148"/>
    <w:rsid w:val="006038B1"/>
    <w:rsid w:val="006039A3"/>
    <w:rsid w:val="00603D77"/>
    <w:rsid w:val="00603DDF"/>
    <w:rsid w:val="006046C6"/>
    <w:rsid w:val="00604D62"/>
    <w:rsid w:val="0060511F"/>
    <w:rsid w:val="00605179"/>
    <w:rsid w:val="00605408"/>
    <w:rsid w:val="00605AC4"/>
    <w:rsid w:val="006074DA"/>
    <w:rsid w:val="00607C81"/>
    <w:rsid w:val="006114B4"/>
    <w:rsid w:val="006116E8"/>
    <w:rsid w:val="00611C73"/>
    <w:rsid w:val="006123A3"/>
    <w:rsid w:val="00614762"/>
    <w:rsid w:val="00614D6A"/>
    <w:rsid w:val="006151F2"/>
    <w:rsid w:val="00615DE0"/>
    <w:rsid w:val="00616652"/>
    <w:rsid w:val="0061738B"/>
    <w:rsid w:val="006178F9"/>
    <w:rsid w:val="0062194F"/>
    <w:rsid w:val="00621C24"/>
    <w:rsid w:val="00623D22"/>
    <w:rsid w:val="00623F40"/>
    <w:rsid w:val="006247DD"/>
    <w:rsid w:val="00625D37"/>
    <w:rsid w:val="00626F0B"/>
    <w:rsid w:val="00631511"/>
    <w:rsid w:val="006320D6"/>
    <w:rsid w:val="0064047D"/>
    <w:rsid w:val="00640E1C"/>
    <w:rsid w:val="00640F57"/>
    <w:rsid w:val="006416D2"/>
    <w:rsid w:val="00642057"/>
    <w:rsid w:val="0064228D"/>
    <w:rsid w:val="00644BB9"/>
    <w:rsid w:val="00644F17"/>
    <w:rsid w:val="00645515"/>
    <w:rsid w:val="00646453"/>
    <w:rsid w:val="00646CB2"/>
    <w:rsid w:val="00646F87"/>
    <w:rsid w:val="006506D0"/>
    <w:rsid w:val="006525CC"/>
    <w:rsid w:val="00652E3F"/>
    <w:rsid w:val="00653301"/>
    <w:rsid w:val="0065344A"/>
    <w:rsid w:val="006543D5"/>
    <w:rsid w:val="00654A51"/>
    <w:rsid w:val="00656980"/>
    <w:rsid w:val="00656ABC"/>
    <w:rsid w:val="00656B02"/>
    <w:rsid w:val="00656D39"/>
    <w:rsid w:val="006575E4"/>
    <w:rsid w:val="006576A0"/>
    <w:rsid w:val="006616C5"/>
    <w:rsid w:val="006621CF"/>
    <w:rsid w:val="00662912"/>
    <w:rsid w:val="00663547"/>
    <w:rsid w:val="006646DA"/>
    <w:rsid w:val="00665990"/>
    <w:rsid w:val="0067021A"/>
    <w:rsid w:val="00670387"/>
    <w:rsid w:val="00673B4E"/>
    <w:rsid w:val="00674766"/>
    <w:rsid w:val="006757CC"/>
    <w:rsid w:val="00675B5C"/>
    <w:rsid w:val="006762BD"/>
    <w:rsid w:val="006778CA"/>
    <w:rsid w:val="00677F9B"/>
    <w:rsid w:val="00681BAD"/>
    <w:rsid w:val="00682E33"/>
    <w:rsid w:val="006865DB"/>
    <w:rsid w:val="0069119B"/>
    <w:rsid w:val="00692787"/>
    <w:rsid w:val="00692E2C"/>
    <w:rsid w:val="006936A5"/>
    <w:rsid w:val="00693DC4"/>
    <w:rsid w:val="00694D0E"/>
    <w:rsid w:val="00694E6E"/>
    <w:rsid w:val="006953FD"/>
    <w:rsid w:val="00695F21"/>
    <w:rsid w:val="00696503"/>
    <w:rsid w:val="00696656"/>
    <w:rsid w:val="00696669"/>
    <w:rsid w:val="006A09F6"/>
    <w:rsid w:val="006A139F"/>
    <w:rsid w:val="006A1944"/>
    <w:rsid w:val="006A1C0D"/>
    <w:rsid w:val="006A2A9E"/>
    <w:rsid w:val="006A39B4"/>
    <w:rsid w:val="006A3D78"/>
    <w:rsid w:val="006A45F4"/>
    <w:rsid w:val="006A47A3"/>
    <w:rsid w:val="006A5EB3"/>
    <w:rsid w:val="006A7046"/>
    <w:rsid w:val="006A76DF"/>
    <w:rsid w:val="006B082D"/>
    <w:rsid w:val="006B0D04"/>
    <w:rsid w:val="006B2392"/>
    <w:rsid w:val="006B2D6F"/>
    <w:rsid w:val="006B2DD1"/>
    <w:rsid w:val="006B3147"/>
    <w:rsid w:val="006B32CB"/>
    <w:rsid w:val="006B33DD"/>
    <w:rsid w:val="006B3690"/>
    <w:rsid w:val="006B47A3"/>
    <w:rsid w:val="006B6866"/>
    <w:rsid w:val="006B6F04"/>
    <w:rsid w:val="006C0187"/>
    <w:rsid w:val="006C0277"/>
    <w:rsid w:val="006C163B"/>
    <w:rsid w:val="006C1917"/>
    <w:rsid w:val="006C2D06"/>
    <w:rsid w:val="006C5C86"/>
    <w:rsid w:val="006C6405"/>
    <w:rsid w:val="006C6463"/>
    <w:rsid w:val="006C6620"/>
    <w:rsid w:val="006C7827"/>
    <w:rsid w:val="006C7869"/>
    <w:rsid w:val="006C7880"/>
    <w:rsid w:val="006D0049"/>
    <w:rsid w:val="006D0D27"/>
    <w:rsid w:val="006D59F4"/>
    <w:rsid w:val="006D5ADE"/>
    <w:rsid w:val="006D5B19"/>
    <w:rsid w:val="006D604B"/>
    <w:rsid w:val="006D6223"/>
    <w:rsid w:val="006D7A82"/>
    <w:rsid w:val="006E079D"/>
    <w:rsid w:val="006E457E"/>
    <w:rsid w:val="006E570D"/>
    <w:rsid w:val="006E76B7"/>
    <w:rsid w:val="006E7CF2"/>
    <w:rsid w:val="006F03DB"/>
    <w:rsid w:val="006F047C"/>
    <w:rsid w:val="006F1B9D"/>
    <w:rsid w:val="006F1EEE"/>
    <w:rsid w:val="006F248D"/>
    <w:rsid w:val="006F3DBD"/>
    <w:rsid w:val="006F4E3F"/>
    <w:rsid w:val="006F4F48"/>
    <w:rsid w:val="006F5DDA"/>
    <w:rsid w:val="006F6212"/>
    <w:rsid w:val="006F6B6D"/>
    <w:rsid w:val="007047D4"/>
    <w:rsid w:val="00705C7E"/>
    <w:rsid w:val="007068C1"/>
    <w:rsid w:val="00706C2B"/>
    <w:rsid w:val="00706CFC"/>
    <w:rsid w:val="00707B90"/>
    <w:rsid w:val="00707CB1"/>
    <w:rsid w:val="00713787"/>
    <w:rsid w:val="00713CE4"/>
    <w:rsid w:val="00714E58"/>
    <w:rsid w:val="007157CF"/>
    <w:rsid w:val="00715BDB"/>
    <w:rsid w:val="00716814"/>
    <w:rsid w:val="00716D5F"/>
    <w:rsid w:val="00717BE1"/>
    <w:rsid w:val="0072018B"/>
    <w:rsid w:val="007218E0"/>
    <w:rsid w:val="00722DBB"/>
    <w:rsid w:val="00723DDA"/>
    <w:rsid w:val="00725F72"/>
    <w:rsid w:val="0072601E"/>
    <w:rsid w:val="00726476"/>
    <w:rsid w:val="00726DFC"/>
    <w:rsid w:val="00727E35"/>
    <w:rsid w:val="00733F40"/>
    <w:rsid w:val="00734238"/>
    <w:rsid w:val="0073484B"/>
    <w:rsid w:val="00740EEB"/>
    <w:rsid w:val="00740F41"/>
    <w:rsid w:val="00741375"/>
    <w:rsid w:val="00741471"/>
    <w:rsid w:val="00742393"/>
    <w:rsid w:val="00743997"/>
    <w:rsid w:val="0074638C"/>
    <w:rsid w:val="00746BBD"/>
    <w:rsid w:val="00747CF6"/>
    <w:rsid w:val="007509CD"/>
    <w:rsid w:val="00751A39"/>
    <w:rsid w:val="00752294"/>
    <w:rsid w:val="00752EC2"/>
    <w:rsid w:val="00754A59"/>
    <w:rsid w:val="007570ED"/>
    <w:rsid w:val="00757AB7"/>
    <w:rsid w:val="00762163"/>
    <w:rsid w:val="00762F26"/>
    <w:rsid w:val="00764F8A"/>
    <w:rsid w:val="0076535D"/>
    <w:rsid w:val="007663DF"/>
    <w:rsid w:val="0076645B"/>
    <w:rsid w:val="00767634"/>
    <w:rsid w:val="00767E7D"/>
    <w:rsid w:val="007707D3"/>
    <w:rsid w:val="00772DAA"/>
    <w:rsid w:val="00772E8B"/>
    <w:rsid w:val="00772FDF"/>
    <w:rsid w:val="00774A2D"/>
    <w:rsid w:val="00774D6D"/>
    <w:rsid w:val="00774F8F"/>
    <w:rsid w:val="00775D84"/>
    <w:rsid w:val="00776A19"/>
    <w:rsid w:val="00780C9B"/>
    <w:rsid w:val="00781815"/>
    <w:rsid w:val="00783248"/>
    <w:rsid w:val="007832B6"/>
    <w:rsid w:val="0078371D"/>
    <w:rsid w:val="00785499"/>
    <w:rsid w:val="00787543"/>
    <w:rsid w:val="0079403C"/>
    <w:rsid w:val="007942F4"/>
    <w:rsid w:val="00794B0D"/>
    <w:rsid w:val="00795964"/>
    <w:rsid w:val="007961F1"/>
    <w:rsid w:val="007965AA"/>
    <w:rsid w:val="00796D59"/>
    <w:rsid w:val="007A0382"/>
    <w:rsid w:val="007A03CD"/>
    <w:rsid w:val="007A1EE5"/>
    <w:rsid w:val="007A2EB0"/>
    <w:rsid w:val="007A3751"/>
    <w:rsid w:val="007A5DD5"/>
    <w:rsid w:val="007A71C2"/>
    <w:rsid w:val="007A78D8"/>
    <w:rsid w:val="007B1F0C"/>
    <w:rsid w:val="007B339D"/>
    <w:rsid w:val="007B48E0"/>
    <w:rsid w:val="007B72FC"/>
    <w:rsid w:val="007B7892"/>
    <w:rsid w:val="007B790E"/>
    <w:rsid w:val="007C0529"/>
    <w:rsid w:val="007C2DB4"/>
    <w:rsid w:val="007C3C94"/>
    <w:rsid w:val="007C518F"/>
    <w:rsid w:val="007D1E93"/>
    <w:rsid w:val="007D2950"/>
    <w:rsid w:val="007D442B"/>
    <w:rsid w:val="007D50F2"/>
    <w:rsid w:val="007D534A"/>
    <w:rsid w:val="007D64FD"/>
    <w:rsid w:val="007E1364"/>
    <w:rsid w:val="007E1B3D"/>
    <w:rsid w:val="007E211F"/>
    <w:rsid w:val="007E29E9"/>
    <w:rsid w:val="007E2DF1"/>
    <w:rsid w:val="007E3988"/>
    <w:rsid w:val="007E5613"/>
    <w:rsid w:val="007E65FD"/>
    <w:rsid w:val="007E7155"/>
    <w:rsid w:val="007E724D"/>
    <w:rsid w:val="007E779A"/>
    <w:rsid w:val="007E79B0"/>
    <w:rsid w:val="007E7CC3"/>
    <w:rsid w:val="007F3787"/>
    <w:rsid w:val="007F3BE1"/>
    <w:rsid w:val="007F4ABD"/>
    <w:rsid w:val="00800A87"/>
    <w:rsid w:val="00800F93"/>
    <w:rsid w:val="008010AC"/>
    <w:rsid w:val="00802361"/>
    <w:rsid w:val="00802389"/>
    <w:rsid w:val="00803982"/>
    <w:rsid w:val="00803D9E"/>
    <w:rsid w:val="00804473"/>
    <w:rsid w:val="008062CF"/>
    <w:rsid w:val="008074AD"/>
    <w:rsid w:val="00807645"/>
    <w:rsid w:val="008114DC"/>
    <w:rsid w:val="00814D6E"/>
    <w:rsid w:val="0081562F"/>
    <w:rsid w:val="00815772"/>
    <w:rsid w:val="00816B59"/>
    <w:rsid w:val="00823519"/>
    <w:rsid w:val="00824160"/>
    <w:rsid w:val="008257AD"/>
    <w:rsid w:val="00826877"/>
    <w:rsid w:val="00830804"/>
    <w:rsid w:val="00832127"/>
    <w:rsid w:val="008328C1"/>
    <w:rsid w:val="00832D81"/>
    <w:rsid w:val="008339A8"/>
    <w:rsid w:val="008340E2"/>
    <w:rsid w:val="008353E2"/>
    <w:rsid w:val="00835783"/>
    <w:rsid w:val="008362AB"/>
    <w:rsid w:val="00836D5D"/>
    <w:rsid w:val="00840210"/>
    <w:rsid w:val="008405FA"/>
    <w:rsid w:val="00844808"/>
    <w:rsid w:val="00845DA5"/>
    <w:rsid w:val="00850209"/>
    <w:rsid w:val="0085092E"/>
    <w:rsid w:val="00850CD6"/>
    <w:rsid w:val="00851076"/>
    <w:rsid w:val="008540BA"/>
    <w:rsid w:val="00855968"/>
    <w:rsid w:val="00861B05"/>
    <w:rsid w:val="008625FA"/>
    <w:rsid w:val="0086261A"/>
    <w:rsid w:val="00862A6A"/>
    <w:rsid w:val="00865E8C"/>
    <w:rsid w:val="00867230"/>
    <w:rsid w:val="0087211B"/>
    <w:rsid w:val="008723A0"/>
    <w:rsid w:val="008724B7"/>
    <w:rsid w:val="00872B40"/>
    <w:rsid w:val="008756FD"/>
    <w:rsid w:val="0087601C"/>
    <w:rsid w:val="0087672A"/>
    <w:rsid w:val="00877C01"/>
    <w:rsid w:val="00880A55"/>
    <w:rsid w:val="008847E7"/>
    <w:rsid w:val="008901E6"/>
    <w:rsid w:val="00890B57"/>
    <w:rsid w:val="008910D6"/>
    <w:rsid w:val="00891334"/>
    <w:rsid w:val="008929FB"/>
    <w:rsid w:val="00893076"/>
    <w:rsid w:val="00897734"/>
    <w:rsid w:val="008978CF"/>
    <w:rsid w:val="00897BBE"/>
    <w:rsid w:val="008A086B"/>
    <w:rsid w:val="008A0E41"/>
    <w:rsid w:val="008A2DD8"/>
    <w:rsid w:val="008A4060"/>
    <w:rsid w:val="008A40DB"/>
    <w:rsid w:val="008A47BC"/>
    <w:rsid w:val="008B18C5"/>
    <w:rsid w:val="008B22FC"/>
    <w:rsid w:val="008B2A6B"/>
    <w:rsid w:val="008B3952"/>
    <w:rsid w:val="008B3A00"/>
    <w:rsid w:val="008B46C2"/>
    <w:rsid w:val="008B526A"/>
    <w:rsid w:val="008B5330"/>
    <w:rsid w:val="008B6A68"/>
    <w:rsid w:val="008B6C15"/>
    <w:rsid w:val="008B6D5C"/>
    <w:rsid w:val="008B70C2"/>
    <w:rsid w:val="008B792B"/>
    <w:rsid w:val="008B7ADB"/>
    <w:rsid w:val="008C0B12"/>
    <w:rsid w:val="008C2AA5"/>
    <w:rsid w:val="008C2CBE"/>
    <w:rsid w:val="008C3A1B"/>
    <w:rsid w:val="008C3E26"/>
    <w:rsid w:val="008C4B00"/>
    <w:rsid w:val="008C62E0"/>
    <w:rsid w:val="008D030E"/>
    <w:rsid w:val="008D0F29"/>
    <w:rsid w:val="008D3616"/>
    <w:rsid w:val="008D365A"/>
    <w:rsid w:val="008D3799"/>
    <w:rsid w:val="008D3916"/>
    <w:rsid w:val="008D3A99"/>
    <w:rsid w:val="008D3E5B"/>
    <w:rsid w:val="008D4720"/>
    <w:rsid w:val="008D4B0B"/>
    <w:rsid w:val="008D6DE5"/>
    <w:rsid w:val="008D75BA"/>
    <w:rsid w:val="008D7B4F"/>
    <w:rsid w:val="008D7E1F"/>
    <w:rsid w:val="008E01A1"/>
    <w:rsid w:val="008E16CC"/>
    <w:rsid w:val="008E2BED"/>
    <w:rsid w:val="008E2E72"/>
    <w:rsid w:val="008E3C2B"/>
    <w:rsid w:val="008E523F"/>
    <w:rsid w:val="008E578D"/>
    <w:rsid w:val="008E616B"/>
    <w:rsid w:val="008E623F"/>
    <w:rsid w:val="008E6876"/>
    <w:rsid w:val="008E756E"/>
    <w:rsid w:val="008E77BB"/>
    <w:rsid w:val="008F003C"/>
    <w:rsid w:val="008F04A4"/>
    <w:rsid w:val="008F0C8D"/>
    <w:rsid w:val="008F19F9"/>
    <w:rsid w:val="008F4B05"/>
    <w:rsid w:val="00900657"/>
    <w:rsid w:val="009006D4"/>
    <w:rsid w:val="00900D85"/>
    <w:rsid w:val="0090163B"/>
    <w:rsid w:val="00901DBC"/>
    <w:rsid w:val="00902560"/>
    <w:rsid w:val="00905A99"/>
    <w:rsid w:val="009061B0"/>
    <w:rsid w:val="009067A5"/>
    <w:rsid w:val="00910B37"/>
    <w:rsid w:val="00915800"/>
    <w:rsid w:val="0091616D"/>
    <w:rsid w:val="009165B5"/>
    <w:rsid w:val="009168F9"/>
    <w:rsid w:val="0092154C"/>
    <w:rsid w:val="00923D8E"/>
    <w:rsid w:val="00923DAF"/>
    <w:rsid w:val="00924929"/>
    <w:rsid w:val="009250D7"/>
    <w:rsid w:val="009253C7"/>
    <w:rsid w:val="009256BA"/>
    <w:rsid w:val="00925845"/>
    <w:rsid w:val="00926305"/>
    <w:rsid w:val="0092667F"/>
    <w:rsid w:val="00927649"/>
    <w:rsid w:val="00930D01"/>
    <w:rsid w:val="00930D06"/>
    <w:rsid w:val="00931717"/>
    <w:rsid w:val="00931E48"/>
    <w:rsid w:val="009336C1"/>
    <w:rsid w:val="0093457C"/>
    <w:rsid w:val="00936D8F"/>
    <w:rsid w:val="00940BFE"/>
    <w:rsid w:val="009415AB"/>
    <w:rsid w:val="009448C9"/>
    <w:rsid w:val="00944E70"/>
    <w:rsid w:val="00945737"/>
    <w:rsid w:val="00945AEC"/>
    <w:rsid w:val="00945FA9"/>
    <w:rsid w:val="00946351"/>
    <w:rsid w:val="0094686A"/>
    <w:rsid w:val="009472A3"/>
    <w:rsid w:val="0095196D"/>
    <w:rsid w:val="00951E1B"/>
    <w:rsid w:val="009531A4"/>
    <w:rsid w:val="00953F7B"/>
    <w:rsid w:val="00954CDF"/>
    <w:rsid w:val="00955602"/>
    <w:rsid w:val="00956388"/>
    <w:rsid w:val="00957A91"/>
    <w:rsid w:val="00957E1A"/>
    <w:rsid w:val="00957E1C"/>
    <w:rsid w:val="00962B30"/>
    <w:rsid w:val="00962DF9"/>
    <w:rsid w:val="00963BD9"/>
    <w:rsid w:val="009653B4"/>
    <w:rsid w:val="0096768D"/>
    <w:rsid w:val="00972F11"/>
    <w:rsid w:val="00974F7A"/>
    <w:rsid w:val="00976A59"/>
    <w:rsid w:val="00977E24"/>
    <w:rsid w:val="00980779"/>
    <w:rsid w:val="00980807"/>
    <w:rsid w:val="009813D2"/>
    <w:rsid w:val="0098152E"/>
    <w:rsid w:val="0098166D"/>
    <w:rsid w:val="00981AE2"/>
    <w:rsid w:val="00982054"/>
    <w:rsid w:val="0098253C"/>
    <w:rsid w:val="009825C8"/>
    <w:rsid w:val="00982943"/>
    <w:rsid w:val="00982BAC"/>
    <w:rsid w:val="009834D7"/>
    <w:rsid w:val="00984B6E"/>
    <w:rsid w:val="00985E17"/>
    <w:rsid w:val="00986039"/>
    <w:rsid w:val="009862A9"/>
    <w:rsid w:val="009920CE"/>
    <w:rsid w:val="00992A4A"/>
    <w:rsid w:val="00993406"/>
    <w:rsid w:val="00993A2A"/>
    <w:rsid w:val="00993BCD"/>
    <w:rsid w:val="00993CEF"/>
    <w:rsid w:val="009945A5"/>
    <w:rsid w:val="0099467A"/>
    <w:rsid w:val="0099551F"/>
    <w:rsid w:val="00996D2A"/>
    <w:rsid w:val="0099730A"/>
    <w:rsid w:val="009973C5"/>
    <w:rsid w:val="009A0BEF"/>
    <w:rsid w:val="009A117A"/>
    <w:rsid w:val="009A6457"/>
    <w:rsid w:val="009A7436"/>
    <w:rsid w:val="009A766C"/>
    <w:rsid w:val="009B04EE"/>
    <w:rsid w:val="009B0902"/>
    <w:rsid w:val="009B1291"/>
    <w:rsid w:val="009B1634"/>
    <w:rsid w:val="009B1D48"/>
    <w:rsid w:val="009B3611"/>
    <w:rsid w:val="009B3665"/>
    <w:rsid w:val="009B4356"/>
    <w:rsid w:val="009B53F6"/>
    <w:rsid w:val="009B7493"/>
    <w:rsid w:val="009C01F5"/>
    <w:rsid w:val="009C1349"/>
    <w:rsid w:val="009C22EF"/>
    <w:rsid w:val="009C2645"/>
    <w:rsid w:val="009C2A94"/>
    <w:rsid w:val="009C4719"/>
    <w:rsid w:val="009C4EE0"/>
    <w:rsid w:val="009C5318"/>
    <w:rsid w:val="009D1157"/>
    <w:rsid w:val="009D18AF"/>
    <w:rsid w:val="009D1919"/>
    <w:rsid w:val="009D3F6C"/>
    <w:rsid w:val="009D4000"/>
    <w:rsid w:val="009D425F"/>
    <w:rsid w:val="009D4390"/>
    <w:rsid w:val="009D46E2"/>
    <w:rsid w:val="009D534E"/>
    <w:rsid w:val="009D67FB"/>
    <w:rsid w:val="009D6CCE"/>
    <w:rsid w:val="009D7A2E"/>
    <w:rsid w:val="009E123A"/>
    <w:rsid w:val="009E1CD5"/>
    <w:rsid w:val="009E3904"/>
    <w:rsid w:val="009E390B"/>
    <w:rsid w:val="009E4D8F"/>
    <w:rsid w:val="009E6C31"/>
    <w:rsid w:val="009E7B6D"/>
    <w:rsid w:val="009F0D85"/>
    <w:rsid w:val="009F148A"/>
    <w:rsid w:val="009F157C"/>
    <w:rsid w:val="009F39D8"/>
    <w:rsid w:val="009F40C8"/>
    <w:rsid w:val="009F47EF"/>
    <w:rsid w:val="009F59F5"/>
    <w:rsid w:val="00A0026E"/>
    <w:rsid w:val="00A00DC0"/>
    <w:rsid w:val="00A012E4"/>
    <w:rsid w:val="00A012FB"/>
    <w:rsid w:val="00A0357B"/>
    <w:rsid w:val="00A04E0B"/>
    <w:rsid w:val="00A0523E"/>
    <w:rsid w:val="00A054AF"/>
    <w:rsid w:val="00A058FD"/>
    <w:rsid w:val="00A05DF8"/>
    <w:rsid w:val="00A060B9"/>
    <w:rsid w:val="00A062BC"/>
    <w:rsid w:val="00A06D73"/>
    <w:rsid w:val="00A07E08"/>
    <w:rsid w:val="00A07FC1"/>
    <w:rsid w:val="00A12495"/>
    <w:rsid w:val="00A1457E"/>
    <w:rsid w:val="00A1504F"/>
    <w:rsid w:val="00A153B3"/>
    <w:rsid w:val="00A2079C"/>
    <w:rsid w:val="00A21523"/>
    <w:rsid w:val="00A217A1"/>
    <w:rsid w:val="00A22928"/>
    <w:rsid w:val="00A23251"/>
    <w:rsid w:val="00A248F1"/>
    <w:rsid w:val="00A24C40"/>
    <w:rsid w:val="00A25554"/>
    <w:rsid w:val="00A25AC9"/>
    <w:rsid w:val="00A300F1"/>
    <w:rsid w:val="00A30946"/>
    <w:rsid w:val="00A30AF8"/>
    <w:rsid w:val="00A31847"/>
    <w:rsid w:val="00A31F2C"/>
    <w:rsid w:val="00A33F90"/>
    <w:rsid w:val="00A35061"/>
    <w:rsid w:val="00A35B1B"/>
    <w:rsid w:val="00A370BB"/>
    <w:rsid w:val="00A37597"/>
    <w:rsid w:val="00A37C20"/>
    <w:rsid w:val="00A37D89"/>
    <w:rsid w:val="00A4113C"/>
    <w:rsid w:val="00A42879"/>
    <w:rsid w:val="00A429AE"/>
    <w:rsid w:val="00A53031"/>
    <w:rsid w:val="00A55080"/>
    <w:rsid w:val="00A55C1F"/>
    <w:rsid w:val="00A56788"/>
    <w:rsid w:val="00A56CE2"/>
    <w:rsid w:val="00A570C2"/>
    <w:rsid w:val="00A57D31"/>
    <w:rsid w:val="00A60010"/>
    <w:rsid w:val="00A60592"/>
    <w:rsid w:val="00A6104B"/>
    <w:rsid w:val="00A61729"/>
    <w:rsid w:val="00A63962"/>
    <w:rsid w:val="00A6421E"/>
    <w:rsid w:val="00A67A13"/>
    <w:rsid w:val="00A67DBE"/>
    <w:rsid w:val="00A71955"/>
    <w:rsid w:val="00A71D9A"/>
    <w:rsid w:val="00A72EC9"/>
    <w:rsid w:val="00A751AD"/>
    <w:rsid w:val="00A7594D"/>
    <w:rsid w:val="00A75F62"/>
    <w:rsid w:val="00A819AF"/>
    <w:rsid w:val="00A81FCE"/>
    <w:rsid w:val="00A82CF5"/>
    <w:rsid w:val="00A82F16"/>
    <w:rsid w:val="00A83927"/>
    <w:rsid w:val="00A83BE5"/>
    <w:rsid w:val="00A85322"/>
    <w:rsid w:val="00A86E64"/>
    <w:rsid w:val="00A872D5"/>
    <w:rsid w:val="00A940CC"/>
    <w:rsid w:val="00A94F5C"/>
    <w:rsid w:val="00A95A3F"/>
    <w:rsid w:val="00A95E1D"/>
    <w:rsid w:val="00A9663B"/>
    <w:rsid w:val="00A96702"/>
    <w:rsid w:val="00A97D03"/>
    <w:rsid w:val="00A97F14"/>
    <w:rsid w:val="00AA0CC3"/>
    <w:rsid w:val="00AA1856"/>
    <w:rsid w:val="00AA533E"/>
    <w:rsid w:val="00AA5957"/>
    <w:rsid w:val="00AA6082"/>
    <w:rsid w:val="00AA776E"/>
    <w:rsid w:val="00AA78C2"/>
    <w:rsid w:val="00AB0097"/>
    <w:rsid w:val="00AB0316"/>
    <w:rsid w:val="00AB2220"/>
    <w:rsid w:val="00AB2901"/>
    <w:rsid w:val="00AB535C"/>
    <w:rsid w:val="00AB5853"/>
    <w:rsid w:val="00AB5B03"/>
    <w:rsid w:val="00AB5F60"/>
    <w:rsid w:val="00AC1948"/>
    <w:rsid w:val="00AC2C35"/>
    <w:rsid w:val="00AC2EC7"/>
    <w:rsid w:val="00AC37ED"/>
    <w:rsid w:val="00AC4208"/>
    <w:rsid w:val="00AC4582"/>
    <w:rsid w:val="00AC5CF7"/>
    <w:rsid w:val="00AC709F"/>
    <w:rsid w:val="00AC7834"/>
    <w:rsid w:val="00AC7BD4"/>
    <w:rsid w:val="00AD168B"/>
    <w:rsid w:val="00AD25AC"/>
    <w:rsid w:val="00AD285E"/>
    <w:rsid w:val="00AD2B92"/>
    <w:rsid w:val="00AD4D17"/>
    <w:rsid w:val="00AD5105"/>
    <w:rsid w:val="00AD5930"/>
    <w:rsid w:val="00AD5B96"/>
    <w:rsid w:val="00AD662A"/>
    <w:rsid w:val="00AD7B05"/>
    <w:rsid w:val="00AE09C4"/>
    <w:rsid w:val="00AE2639"/>
    <w:rsid w:val="00AE2F42"/>
    <w:rsid w:val="00AE40C7"/>
    <w:rsid w:val="00AE48AE"/>
    <w:rsid w:val="00AE5C00"/>
    <w:rsid w:val="00AE60AA"/>
    <w:rsid w:val="00AE78C0"/>
    <w:rsid w:val="00AF12ED"/>
    <w:rsid w:val="00AF19BB"/>
    <w:rsid w:val="00AF1A43"/>
    <w:rsid w:val="00AF3F7E"/>
    <w:rsid w:val="00AF4F1F"/>
    <w:rsid w:val="00AF5A8D"/>
    <w:rsid w:val="00AF5D55"/>
    <w:rsid w:val="00AF61A4"/>
    <w:rsid w:val="00AF6506"/>
    <w:rsid w:val="00B005BE"/>
    <w:rsid w:val="00B02E02"/>
    <w:rsid w:val="00B02E15"/>
    <w:rsid w:val="00B03CEF"/>
    <w:rsid w:val="00B0459D"/>
    <w:rsid w:val="00B04A8E"/>
    <w:rsid w:val="00B053C5"/>
    <w:rsid w:val="00B058C4"/>
    <w:rsid w:val="00B07D9E"/>
    <w:rsid w:val="00B11A9F"/>
    <w:rsid w:val="00B12ED3"/>
    <w:rsid w:val="00B142C3"/>
    <w:rsid w:val="00B1495C"/>
    <w:rsid w:val="00B14CC7"/>
    <w:rsid w:val="00B16992"/>
    <w:rsid w:val="00B206FC"/>
    <w:rsid w:val="00B20A83"/>
    <w:rsid w:val="00B22A52"/>
    <w:rsid w:val="00B2321B"/>
    <w:rsid w:val="00B23FB8"/>
    <w:rsid w:val="00B24C75"/>
    <w:rsid w:val="00B24F4E"/>
    <w:rsid w:val="00B2508A"/>
    <w:rsid w:val="00B25484"/>
    <w:rsid w:val="00B25DFA"/>
    <w:rsid w:val="00B27918"/>
    <w:rsid w:val="00B327FB"/>
    <w:rsid w:val="00B32D52"/>
    <w:rsid w:val="00B32EA6"/>
    <w:rsid w:val="00B32FAB"/>
    <w:rsid w:val="00B34273"/>
    <w:rsid w:val="00B36220"/>
    <w:rsid w:val="00B41718"/>
    <w:rsid w:val="00B41AE5"/>
    <w:rsid w:val="00B41F3D"/>
    <w:rsid w:val="00B4283A"/>
    <w:rsid w:val="00B445EE"/>
    <w:rsid w:val="00B459BB"/>
    <w:rsid w:val="00B46146"/>
    <w:rsid w:val="00B462C0"/>
    <w:rsid w:val="00B46C13"/>
    <w:rsid w:val="00B47904"/>
    <w:rsid w:val="00B54DA9"/>
    <w:rsid w:val="00B55471"/>
    <w:rsid w:val="00B5559D"/>
    <w:rsid w:val="00B60AD0"/>
    <w:rsid w:val="00B60E88"/>
    <w:rsid w:val="00B61056"/>
    <w:rsid w:val="00B61597"/>
    <w:rsid w:val="00B62AD6"/>
    <w:rsid w:val="00B639D4"/>
    <w:rsid w:val="00B6555E"/>
    <w:rsid w:val="00B6567C"/>
    <w:rsid w:val="00B657B9"/>
    <w:rsid w:val="00B67D3C"/>
    <w:rsid w:val="00B702E1"/>
    <w:rsid w:val="00B71278"/>
    <w:rsid w:val="00B712CF"/>
    <w:rsid w:val="00B71623"/>
    <w:rsid w:val="00B72D9F"/>
    <w:rsid w:val="00B73194"/>
    <w:rsid w:val="00B7371A"/>
    <w:rsid w:val="00B74013"/>
    <w:rsid w:val="00B759E5"/>
    <w:rsid w:val="00B76182"/>
    <w:rsid w:val="00B77942"/>
    <w:rsid w:val="00B800AD"/>
    <w:rsid w:val="00B81B03"/>
    <w:rsid w:val="00B82414"/>
    <w:rsid w:val="00B82D7B"/>
    <w:rsid w:val="00B82F12"/>
    <w:rsid w:val="00B83AF7"/>
    <w:rsid w:val="00B83F77"/>
    <w:rsid w:val="00B911B2"/>
    <w:rsid w:val="00B927E5"/>
    <w:rsid w:val="00B92E9F"/>
    <w:rsid w:val="00B943C6"/>
    <w:rsid w:val="00B94C20"/>
    <w:rsid w:val="00B95040"/>
    <w:rsid w:val="00B951B8"/>
    <w:rsid w:val="00B9791C"/>
    <w:rsid w:val="00BA1669"/>
    <w:rsid w:val="00BA2B4B"/>
    <w:rsid w:val="00BA46C4"/>
    <w:rsid w:val="00BA4C07"/>
    <w:rsid w:val="00BA7110"/>
    <w:rsid w:val="00BA77B9"/>
    <w:rsid w:val="00BB02DF"/>
    <w:rsid w:val="00BB0DFD"/>
    <w:rsid w:val="00BB0EF6"/>
    <w:rsid w:val="00BB18EC"/>
    <w:rsid w:val="00BB288E"/>
    <w:rsid w:val="00BB3B96"/>
    <w:rsid w:val="00BB49B4"/>
    <w:rsid w:val="00BB5519"/>
    <w:rsid w:val="00BB55B1"/>
    <w:rsid w:val="00BB71F6"/>
    <w:rsid w:val="00BC077F"/>
    <w:rsid w:val="00BC19FC"/>
    <w:rsid w:val="00BC1DCB"/>
    <w:rsid w:val="00BC3AE6"/>
    <w:rsid w:val="00BC45B8"/>
    <w:rsid w:val="00BC6AB1"/>
    <w:rsid w:val="00BC7BD5"/>
    <w:rsid w:val="00BD14AC"/>
    <w:rsid w:val="00BD3E1C"/>
    <w:rsid w:val="00BD4E48"/>
    <w:rsid w:val="00BD50A5"/>
    <w:rsid w:val="00BD5188"/>
    <w:rsid w:val="00BD63BF"/>
    <w:rsid w:val="00BD7A81"/>
    <w:rsid w:val="00BE1CCA"/>
    <w:rsid w:val="00BE29C3"/>
    <w:rsid w:val="00BE2F9E"/>
    <w:rsid w:val="00BE319D"/>
    <w:rsid w:val="00BE3297"/>
    <w:rsid w:val="00BE6E81"/>
    <w:rsid w:val="00BE76AE"/>
    <w:rsid w:val="00BF0192"/>
    <w:rsid w:val="00BF326C"/>
    <w:rsid w:val="00BF546C"/>
    <w:rsid w:val="00BF58C9"/>
    <w:rsid w:val="00BF5F12"/>
    <w:rsid w:val="00BF69C0"/>
    <w:rsid w:val="00BF7B70"/>
    <w:rsid w:val="00C018C4"/>
    <w:rsid w:val="00C028B5"/>
    <w:rsid w:val="00C0350E"/>
    <w:rsid w:val="00C0508D"/>
    <w:rsid w:val="00C055A1"/>
    <w:rsid w:val="00C062F4"/>
    <w:rsid w:val="00C06BE4"/>
    <w:rsid w:val="00C06D7E"/>
    <w:rsid w:val="00C072F2"/>
    <w:rsid w:val="00C079A8"/>
    <w:rsid w:val="00C11485"/>
    <w:rsid w:val="00C1175D"/>
    <w:rsid w:val="00C11FDD"/>
    <w:rsid w:val="00C15998"/>
    <w:rsid w:val="00C15D83"/>
    <w:rsid w:val="00C16274"/>
    <w:rsid w:val="00C2004C"/>
    <w:rsid w:val="00C213EC"/>
    <w:rsid w:val="00C21A83"/>
    <w:rsid w:val="00C22526"/>
    <w:rsid w:val="00C22824"/>
    <w:rsid w:val="00C22885"/>
    <w:rsid w:val="00C22A7C"/>
    <w:rsid w:val="00C22EA8"/>
    <w:rsid w:val="00C2341B"/>
    <w:rsid w:val="00C242A9"/>
    <w:rsid w:val="00C265AB"/>
    <w:rsid w:val="00C27B62"/>
    <w:rsid w:val="00C27BED"/>
    <w:rsid w:val="00C30FF7"/>
    <w:rsid w:val="00C31187"/>
    <w:rsid w:val="00C33318"/>
    <w:rsid w:val="00C33790"/>
    <w:rsid w:val="00C34156"/>
    <w:rsid w:val="00C343A7"/>
    <w:rsid w:val="00C34494"/>
    <w:rsid w:val="00C34C8F"/>
    <w:rsid w:val="00C3501E"/>
    <w:rsid w:val="00C362F9"/>
    <w:rsid w:val="00C36A56"/>
    <w:rsid w:val="00C41B6D"/>
    <w:rsid w:val="00C42953"/>
    <w:rsid w:val="00C42980"/>
    <w:rsid w:val="00C430FA"/>
    <w:rsid w:val="00C43891"/>
    <w:rsid w:val="00C442C8"/>
    <w:rsid w:val="00C4527C"/>
    <w:rsid w:val="00C46153"/>
    <w:rsid w:val="00C47319"/>
    <w:rsid w:val="00C505A8"/>
    <w:rsid w:val="00C51586"/>
    <w:rsid w:val="00C515B8"/>
    <w:rsid w:val="00C52497"/>
    <w:rsid w:val="00C52FD5"/>
    <w:rsid w:val="00C54790"/>
    <w:rsid w:val="00C54B07"/>
    <w:rsid w:val="00C55D00"/>
    <w:rsid w:val="00C56D1B"/>
    <w:rsid w:val="00C57EAE"/>
    <w:rsid w:val="00C57F6A"/>
    <w:rsid w:val="00C60F92"/>
    <w:rsid w:val="00C61D78"/>
    <w:rsid w:val="00C62CC3"/>
    <w:rsid w:val="00C63016"/>
    <w:rsid w:val="00C63C47"/>
    <w:rsid w:val="00C643FC"/>
    <w:rsid w:val="00C64628"/>
    <w:rsid w:val="00C66AA7"/>
    <w:rsid w:val="00C7067C"/>
    <w:rsid w:val="00C70A5B"/>
    <w:rsid w:val="00C70C66"/>
    <w:rsid w:val="00C7106B"/>
    <w:rsid w:val="00C73AE3"/>
    <w:rsid w:val="00C747B7"/>
    <w:rsid w:val="00C7727D"/>
    <w:rsid w:val="00C77F20"/>
    <w:rsid w:val="00C80120"/>
    <w:rsid w:val="00C809D5"/>
    <w:rsid w:val="00C81B31"/>
    <w:rsid w:val="00C82B53"/>
    <w:rsid w:val="00C83AAF"/>
    <w:rsid w:val="00C84C17"/>
    <w:rsid w:val="00C84F9A"/>
    <w:rsid w:val="00C86B44"/>
    <w:rsid w:val="00C87237"/>
    <w:rsid w:val="00C8795A"/>
    <w:rsid w:val="00C87A06"/>
    <w:rsid w:val="00C9001F"/>
    <w:rsid w:val="00C902E9"/>
    <w:rsid w:val="00C92417"/>
    <w:rsid w:val="00C9599F"/>
    <w:rsid w:val="00C95D98"/>
    <w:rsid w:val="00C97788"/>
    <w:rsid w:val="00CA0017"/>
    <w:rsid w:val="00CA06B6"/>
    <w:rsid w:val="00CA2236"/>
    <w:rsid w:val="00CA508F"/>
    <w:rsid w:val="00CA5469"/>
    <w:rsid w:val="00CA5FBA"/>
    <w:rsid w:val="00CB0675"/>
    <w:rsid w:val="00CB0CF0"/>
    <w:rsid w:val="00CB336E"/>
    <w:rsid w:val="00CB41DE"/>
    <w:rsid w:val="00CB42A0"/>
    <w:rsid w:val="00CB437F"/>
    <w:rsid w:val="00CB7A25"/>
    <w:rsid w:val="00CC0E97"/>
    <w:rsid w:val="00CC16C3"/>
    <w:rsid w:val="00CC2A7D"/>
    <w:rsid w:val="00CC4489"/>
    <w:rsid w:val="00CC5C38"/>
    <w:rsid w:val="00CC622A"/>
    <w:rsid w:val="00CC6236"/>
    <w:rsid w:val="00CC6687"/>
    <w:rsid w:val="00CC7512"/>
    <w:rsid w:val="00CD05A8"/>
    <w:rsid w:val="00CD0628"/>
    <w:rsid w:val="00CD3143"/>
    <w:rsid w:val="00CD3258"/>
    <w:rsid w:val="00CD499F"/>
    <w:rsid w:val="00CD5299"/>
    <w:rsid w:val="00CD5EBA"/>
    <w:rsid w:val="00CD6088"/>
    <w:rsid w:val="00CD6F97"/>
    <w:rsid w:val="00CD735E"/>
    <w:rsid w:val="00CE0295"/>
    <w:rsid w:val="00CE0B9A"/>
    <w:rsid w:val="00CE1889"/>
    <w:rsid w:val="00CE1DCD"/>
    <w:rsid w:val="00CE3B45"/>
    <w:rsid w:val="00CE4F07"/>
    <w:rsid w:val="00CF0CF8"/>
    <w:rsid w:val="00CF12A5"/>
    <w:rsid w:val="00CF3AA0"/>
    <w:rsid w:val="00CF464A"/>
    <w:rsid w:val="00CF4BD4"/>
    <w:rsid w:val="00CF4C02"/>
    <w:rsid w:val="00CF4E94"/>
    <w:rsid w:val="00CF505D"/>
    <w:rsid w:val="00CF5679"/>
    <w:rsid w:val="00CF59F7"/>
    <w:rsid w:val="00CF7CC6"/>
    <w:rsid w:val="00D00281"/>
    <w:rsid w:val="00D01D23"/>
    <w:rsid w:val="00D027F0"/>
    <w:rsid w:val="00D04349"/>
    <w:rsid w:val="00D04E94"/>
    <w:rsid w:val="00D05F35"/>
    <w:rsid w:val="00D06877"/>
    <w:rsid w:val="00D11EAF"/>
    <w:rsid w:val="00D13BCA"/>
    <w:rsid w:val="00D1573D"/>
    <w:rsid w:val="00D15F78"/>
    <w:rsid w:val="00D21284"/>
    <w:rsid w:val="00D2155F"/>
    <w:rsid w:val="00D23A96"/>
    <w:rsid w:val="00D23AF7"/>
    <w:rsid w:val="00D2469E"/>
    <w:rsid w:val="00D250C5"/>
    <w:rsid w:val="00D264F5"/>
    <w:rsid w:val="00D2690D"/>
    <w:rsid w:val="00D26DD4"/>
    <w:rsid w:val="00D274D7"/>
    <w:rsid w:val="00D2763B"/>
    <w:rsid w:val="00D31062"/>
    <w:rsid w:val="00D31A78"/>
    <w:rsid w:val="00D33209"/>
    <w:rsid w:val="00D36014"/>
    <w:rsid w:val="00D3604C"/>
    <w:rsid w:val="00D36470"/>
    <w:rsid w:val="00D36494"/>
    <w:rsid w:val="00D36AFB"/>
    <w:rsid w:val="00D40059"/>
    <w:rsid w:val="00D41AE4"/>
    <w:rsid w:val="00D42546"/>
    <w:rsid w:val="00D42DAF"/>
    <w:rsid w:val="00D45600"/>
    <w:rsid w:val="00D46132"/>
    <w:rsid w:val="00D4637D"/>
    <w:rsid w:val="00D47D41"/>
    <w:rsid w:val="00D50278"/>
    <w:rsid w:val="00D50C0E"/>
    <w:rsid w:val="00D52425"/>
    <w:rsid w:val="00D52CCF"/>
    <w:rsid w:val="00D53DB8"/>
    <w:rsid w:val="00D55473"/>
    <w:rsid w:val="00D55999"/>
    <w:rsid w:val="00D56B60"/>
    <w:rsid w:val="00D56D18"/>
    <w:rsid w:val="00D604C3"/>
    <w:rsid w:val="00D61645"/>
    <w:rsid w:val="00D61AF4"/>
    <w:rsid w:val="00D62CE6"/>
    <w:rsid w:val="00D62E2C"/>
    <w:rsid w:val="00D639E7"/>
    <w:rsid w:val="00D641DC"/>
    <w:rsid w:val="00D64337"/>
    <w:rsid w:val="00D64E99"/>
    <w:rsid w:val="00D664C5"/>
    <w:rsid w:val="00D66FBA"/>
    <w:rsid w:val="00D67585"/>
    <w:rsid w:val="00D700D4"/>
    <w:rsid w:val="00D702C9"/>
    <w:rsid w:val="00D71612"/>
    <w:rsid w:val="00D717B0"/>
    <w:rsid w:val="00D71D8F"/>
    <w:rsid w:val="00D72306"/>
    <w:rsid w:val="00D742B3"/>
    <w:rsid w:val="00D75119"/>
    <w:rsid w:val="00D76C2E"/>
    <w:rsid w:val="00D77274"/>
    <w:rsid w:val="00D77461"/>
    <w:rsid w:val="00D8119A"/>
    <w:rsid w:val="00D8195A"/>
    <w:rsid w:val="00D833C4"/>
    <w:rsid w:val="00D85B9D"/>
    <w:rsid w:val="00D85E1F"/>
    <w:rsid w:val="00D864F0"/>
    <w:rsid w:val="00D87D4D"/>
    <w:rsid w:val="00D87D92"/>
    <w:rsid w:val="00D87F8B"/>
    <w:rsid w:val="00D90621"/>
    <w:rsid w:val="00D94FF3"/>
    <w:rsid w:val="00D95F11"/>
    <w:rsid w:val="00D96105"/>
    <w:rsid w:val="00DA065D"/>
    <w:rsid w:val="00DA19CC"/>
    <w:rsid w:val="00DA1B7B"/>
    <w:rsid w:val="00DA234C"/>
    <w:rsid w:val="00DA24BD"/>
    <w:rsid w:val="00DA30DF"/>
    <w:rsid w:val="00DA4A3C"/>
    <w:rsid w:val="00DA4EE6"/>
    <w:rsid w:val="00DA7616"/>
    <w:rsid w:val="00DA76A8"/>
    <w:rsid w:val="00DB20A3"/>
    <w:rsid w:val="00DB5994"/>
    <w:rsid w:val="00DC128C"/>
    <w:rsid w:val="00DC1F80"/>
    <w:rsid w:val="00DC2C57"/>
    <w:rsid w:val="00DC34D7"/>
    <w:rsid w:val="00DC3BA5"/>
    <w:rsid w:val="00DC4A12"/>
    <w:rsid w:val="00DC5BCB"/>
    <w:rsid w:val="00DC5BE7"/>
    <w:rsid w:val="00DD0056"/>
    <w:rsid w:val="00DD01BF"/>
    <w:rsid w:val="00DD1338"/>
    <w:rsid w:val="00DD21FF"/>
    <w:rsid w:val="00DD2842"/>
    <w:rsid w:val="00DD2A99"/>
    <w:rsid w:val="00DD318C"/>
    <w:rsid w:val="00DD3F3C"/>
    <w:rsid w:val="00DD492C"/>
    <w:rsid w:val="00DD4BF4"/>
    <w:rsid w:val="00DD7A74"/>
    <w:rsid w:val="00DE0E73"/>
    <w:rsid w:val="00DE111A"/>
    <w:rsid w:val="00DE1BF5"/>
    <w:rsid w:val="00DE2FF6"/>
    <w:rsid w:val="00DE3343"/>
    <w:rsid w:val="00DE3534"/>
    <w:rsid w:val="00DE3BEB"/>
    <w:rsid w:val="00DE547B"/>
    <w:rsid w:val="00DF4BD2"/>
    <w:rsid w:val="00DF4EF6"/>
    <w:rsid w:val="00DF60E9"/>
    <w:rsid w:val="00DF6DAF"/>
    <w:rsid w:val="00DF79E0"/>
    <w:rsid w:val="00E01697"/>
    <w:rsid w:val="00E047D4"/>
    <w:rsid w:val="00E06DE0"/>
    <w:rsid w:val="00E12445"/>
    <w:rsid w:val="00E1270A"/>
    <w:rsid w:val="00E132C2"/>
    <w:rsid w:val="00E13691"/>
    <w:rsid w:val="00E14827"/>
    <w:rsid w:val="00E167B4"/>
    <w:rsid w:val="00E1686E"/>
    <w:rsid w:val="00E17E93"/>
    <w:rsid w:val="00E17EC8"/>
    <w:rsid w:val="00E204DE"/>
    <w:rsid w:val="00E21553"/>
    <w:rsid w:val="00E21672"/>
    <w:rsid w:val="00E22752"/>
    <w:rsid w:val="00E228F4"/>
    <w:rsid w:val="00E23A1B"/>
    <w:rsid w:val="00E23FF2"/>
    <w:rsid w:val="00E24163"/>
    <w:rsid w:val="00E24723"/>
    <w:rsid w:val="00E26F8C"/>
    <w:rsid w:val="00E2760F"/>
    <w:rsid w:val="00E27619"/>
    <w:rsid w:val="00E3069D"/>
    <w:rsid w:val="00E312A4"/>
    <w:rsid w:val="00E32B40"/>
    <w:rsid w:val="00E3338E"/>
    <w:rsid w:val="00E342CB"/>
    <w:rsid w:val="00E35424"/>
    <w:rsid w:val="00E40E7D"/>
    <w:rsid w:val="00E4348F"/>
    <w:rsid w:val="00E43CF1"/>
    <w:rsid w:val="00E43E53"/>
    <w:rsid w:val="00E4468E"/>
    <w:rsid w:val="00E451D2"/>
    <w:rsid w:val="00E46AD8"/>
    <w:rsid w:val="00E47618"/>
    <w:rsid w:val="00E5026A"/>
    <w:rsid w:val="00E504F2"/>
    <w:rsid w:val="00E50F16"/>
    <w:rsid w:val="00E54E04"/>
    <w:rsid w:val="00E5594F"/>
    <w:rsid w:val="00E55A31"/>
    <w:rsid w:val="00E56DFB"/>
    <w:rsid w:val="00E57430"/>
    <w:rsid w:val="00E579BB"/>
    <w:rsid w:val="00E57F1C"/>
    <w:rsid w:val="00E61605"/>
    <w:rsid w:val="00E61B4C"/>
    <w:rsid w:val="00E63D3E"/>
    <w:rsid w:val="00E643B9"/>
    <w:rsid w:val="00E64935"/>
    <w:rsid w:val="00E64B90"/>
    <w:rsid w:val="00E660E6"/>
    <w:rsid w:val="00E67235"/>
    <w:rsid w:val="00E674B2"/>
    <w:rsid w:val="00E677C1"/>
    <w:rsid w:val="00E70D43"/>
    <w:rsid w:val="00E726DB"/>
    <w:rsid w:val="00E72F9A"/>
    <w:rsid w:val="00E75934"/>
    <w:rsid w:val="00E76A93"/>
    <w:rsid w:val="00E77424"/>
    <w:rsid w:val="00E7789E"/>
    <w:rsid w:val="00E8155F"/>
    <w:rsid w:val="00E81EE4"/>
    <w:rsid w:val="00E828CA"/>
    <w:rsid w:val="00E84155"/>
    <w:rsid w:val="00E84962"/>
    <w:rsid w:val="00E84C03"/>
    <w:rsid w:val="00E84E86"/>
    <w:rsid w:val="00E86BC3"/>
    <w:rsid w:val="00E87BB6"/>
    <w:rsid w:val="00E902C3"/>
    <w:rsid w:val="00E90388"/>
    <w:rsid w:val="00E90E56"/>
    <w:rsid w:val="00E90E65"/>
    <w:rsid w:val="00E91706"/>
    <w:rsid w:val="00E93077"/>
    <w:rsid w:val="00E93A8D"/>
    <w:rsid w:val="00E9477B"/>
    <w:rsid w:val="00E94998"/>
    <w:rsid w:val="00E9506E"/>
    <w:rsid w:val="00E964B2"/>
    <w:rsid w:val="00E96CEA"/>
    <w:rsid w:val="00E96FE7"/>
    <w:rsid w:val="00EA07B7"/>
    <w:rsid w:val="00EA38E7"/>
    <w:rsid w:val="00EA4250"/>
    <w:rsid w:val="00EA4E53"/>
    <w:rsid w:val="00EA5045"/>
    <w:rsid w:val="00EA6923"/>
    <w:rsid w:val="00EA6FC0"/>
    <w:rsid w:val="00EB00B9"/>
    <w:rsid w:val="00EB146B"/>
    <w:rsid w:val="00EB19E9"/>
    <w:rsid w:val="00EB3A20"/>
    <w:rsid w:val="00EB3B34"/>
    <w:rsid w:val="00EB4293"/>
    <w:rsid w:val="00EB4504"/>
    <w:rsid w:val="00EB5CB6"/>
    <w:rsid w:val="00EB68E2"/>
    <w:rsid w:val="00EB7D83"/>
    <w:rsid w:val="00EC297B"/>
    <w:rsid w:val="00EC40BC"/>
    <w:rsid w:val="00EC64F3"/>
    <w:rsid w:val="00EC65B2"/>
    <w:rsid w:val="00EC74AE"/>
    <w:rsid w:val="00EC7AB8"/>
    <w:rsid w:val="00ED07E3"/>
    <w:rsid w:val="00ED13FA"/>
    <w:rsid w:val="00ED4E67"/>
    <w:rsid w:val="00ED6149"/>
    <w:rsid w:val="00ED61FD"/>
    <w:rsid w:val="00EE0084"/>
    <w:rsid w:val="00EE0144"/>
    <w:rsid w:val="00EE12FF"/>
    <w:rsid w:val="00EE2559"/>
    <w:rsid w:val="00EE262C"/>
    <w:rsid w:val="00EE284B"/>
    <w:rsid w:val="00EE2B77"/>
    <w:rsid w:val="00EE300C"/>
    <w:rsid w:val="00EE3683"/>
    <w:rsid w:val="00EE392E"/>
    <w:rsid w:val="00EE5CF8"/>
    <w:rsid w:val="00EE69C5"/>
    <w:rsid w:val="00EE7986"/>
    <w:rsid w:val="00EF0035"/>
    <w:rsid w:val="00EF00B5"/>
    <w:rsid w:val="00EF080C"/>
    <w:rsid w:val="00EF1D09"/>
    <w:rsid w:val="00EF2217"/>
    <w:rsid w:val="00EF373F"/>
    <w:rsid w:val="00EF3B6E"/>
    <w:rsid w:val="00EF5A7D"/>
    <w:rsid w:val="00EF5CE9"/>
    <w:rsid w:val="00EF6C5A"/>
    <w:rsid w:val="00EF6D1B"/>
    <w:rsid w:val="00EF6E8E"/>
    <w:rsid w:val="00EF78AD"/>
    <w:rsid w:val="00EF7A79"/>
    <w:rsid w:val="00F00A60"/>
    <w:rsid w:val="00F023F3"/>
    <w:rsid w:val="00F0345E"/>
    <w:rsid w:val="00F04BD1"/>
    <w:rsid w:val="00F05197"/>
    <w:rsid w:val="00F063D8"/>
    <w:rsid w:val="00F1001C"/>
    <w:rsid w:val="00F10150"/>
    <w:rsid w:val="00F11185"/>
    <w:rsid w:val="00F125F8"/>
    <w:rsid w:val="00F12C7E"/>
    <w:rsid w:val="00F130C1"/>
    <w:rsid w:val="00F132E0"/>
    <w:rsid w:val="00F1650A"/>
    <w:rsid w:val="00F16C4E"/>
    <w:rsid w:val="00F17108"/>
    <w:rsid w:val="00F206FB"/>
    <w:rsid w:val="00F21838"/>
    <w:rsid w:val="00F21E86"/>
    <w:rsid w:val="00F222AC"/>
    <w:rsid w:val="00F222FF"/>
    <w:rsid w:val="00F22522"/>
    <w:rsid w:val="00F238A7"/>
    <w:rsid w:val="00F23C95"/>
    <w:rsid w:val="00F24527"/>
    <w:rsid w:val="00F25144"/>
    <w:rsid w:val="00F253D3"/>
    <w:rsid w:val="00F255D7"/>
    <w:rsid w:val="00F25BE3"/>
    <w:rsid w:val="00F25E77"/>
    <w:rsid w:val="00F26821"/>
    <w:rsid w:val="00F26D62"/>
    <w:rsid w:val="00F3005F"/>
    <w:rsid w:val="00F30D70"/>
    <w:rsid w:val="00F31981"/>
    <w:rsid w:val="00F31A62"/>
    <w:rsid w:val="00F32630"/>
    <w:rsid w:val="00F32687"/>
    <w:rsid w:val="00F34AEB"/>
    <w:rsid w:val="00F370F6"/>
    <w:rsid w:val="00F40679"/>
    <w:rsid w:val="00F40FB6"/>
    <w:rsid w:val="00F41DEB"/>
    <w:rsid w:val="00F42982"/>
    <w:rsid w:val="00F439DD"/>
    <w:rsid w:val="00F43D48"/>
    <w:rsid w:val="00F4404F"/>
    <w:rsid w:val="00F44089"/>
    <w:rsid w:val="00F44622"/>
    <w:rsid w:val="00F44908"/>
    <w:rsid w:val="00F45D21"/>
    <w:rsid w:val="00F46F4D"/>
    <w:rsid w:val="00F500D7"/>
    <w:rsid w:val="00F50D6A"/>
    <w:rsid w:val="00F50FB3"/>
    <w:rsid w:val="00F51E58"/>
    <w:rsid w:val="00F52804"/>
    <w:rsid w:val="00F54103"/>
    <w:rsid w:val="00F55CBE"/>
    <w:rsid w:val="00F56526"/>
    <w:rsid w:val="00F57498"/>
    <w:rsid w:val="00F610D9"/>
    <w:rsid w:val="00F64E0C"/>
    <w:rsid w:val="00F66A08"/>
    <w:rsid w:val="00F70A11"/>
    <w:rsid w:val="00F73425"/>
    <w:rsid w:val="00F74CC3"/>
    <w:rsid w:val="00F74D05"/>
    <w:rsid w:val="00F75759"/>
    <w:rsid w:val="00F805D9"/>
    <w:rsid w:val="00F81777"/>
    <w:rsid w:val="00F8309A"/>
    <w:rsid w:val="00F830B5"/>
    <w:rsid w:val="00F835A5"/>
    <w:rsid w:val="00F83CD9"/>
    <w:rsid w:val="00F84B71"/>
    <w:rsid w:val="00F85C37"/>
    <w:rsid w:val="00F85DBC"/>
    <w:rsid w:val="00F8683F"/>
    <w:rsid w:val="00F8685E"/>
    <w:rsid w:val="00F87ED3"/>
    <w:rsid w:val="00F900A4"/>
    <w:rsid w:val="00F90CC0"/>
    <w:rsid w:val="00F90DB2"/>
    <w:rsid w:val="00F90DBD"/>
    <w:rsid w:val="00F9128C"/>
    <w:rsid w:val="00F91CDE"/>
    <w:rsid w:val="00F91F6B"/>
    <w:rsid w:val="00F930A7"/>
    <w:rsid w:val="00F93C4A"/>
    <w:rsid w:val="00F94BDB"/>
    <w:rsid w:val="00FA0267"/>
    <w:rsid w:val="00FA034E"/>
    <w:rsid w:val="00FA057F"/>
    <w:rsid w:val="00FA0A0F"/>
    <w:rsid w:val="00FA3165"/>
    <w:rsid w:val="00FA4470"/>
    <w:rsid w:val="00FA496F"/>
    <w:rsid w:val="00FB0EED"/>
    <w:rsid w:val="00FB1166"/>
    <w:rsid w:val="00FB181C"/>
    <w:rsid w:val="00FB2DB7"/>
    <w:rsid w:val="00FB5392"/>
    <w:rsid w:val="00FB5D87"/>
    <w:rsid w:val="00FB65D6"/>
    <w:rsid w:val="00FB7BA4"/>
    <w:rsid w:val="00FC007F"/>
    <w:rsid w:val="00FC11FA"/>
    <w:rsid w:val="00FC1DDD"/>
    <w:rsid w:val="00FC2D06"/>
    <w:rsid w:val="00FC37D5"/>
    <w:rsid w:val="00FC3BA4"/>
    <w:rsid w:val="00FC491A"/>
    <w:rsid w:val="00FC4A8C"/>
    <w:rsid w:val="00FC4C9D"/>
    <w:rsid w:val="00FC6FEA"/>
    <w:rsid w:val="00FD09B4"/>
    <w:rsid w:val="00FD19C3"/>
    <w:rsid w:val="00FD2488"/>
    <w:rsid w:val="00FD25BA"/>
    <w:rsid w:val="00FD26F2"/>
    <w:rsid w:val="00FD4A14"/>
    <w:rsid w:val="00FD55F1"/>
    <w:rsid w:val="00FD5B37"/>
    <w:rsid w:val="00FD5BA1"/>
    <w:rsid w:val="00FD5BB2"/>
    <w:rsid w:val="00FD6C4E"/>
    <w:rsid w:val="00FD736A"/>
    <w:rsid w:val="00FE13E2"/>
    <w:rsid w:val="00FE1869"/>
    <w:rsid w:val="00FE2858"/>
    <w:rsid w:val="00FE2EB5"/>
    <w:rsid w:val="00FE3570"/>
    <w:rsid w:val="00FE3DAB"/>
    <w:rsid w:val="00FE4824"/>
    <w:rsid w:val="00FE4BB2"/>
    <w:rsid w:val="00FE5097"/>
    <w:rsid w:val="00FE5BBB"/>
    <w:rsid w:val="00FE6074"/>
    <w:rsid w:val="00FE65B4"/>
    <w:rsid w:val="00FE6949"/>
    <w:rsid w:val="00FF27B9"/>
    <w:rsid w:val="00FF3132"/>
    <w:rsid w:val="00FF7C9F"/>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E7E30"/>
  <w15:docId w15:val="{3715791A-7FF7-4F01-968E-D9B0E4A85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5344A"/>
    <w:rPr>
      <w:rFonts w:ascii="Calibri" w:eastAsia="Calibri" w:hAnsi="Calibri" w:cs="Times New Roman"/>
    </w:rPr>
  </w:style>
  <w:style w:type="paragraph" w:styleId="Titolo1">
    <w:name w:val="heading 1"/>
    <w:basedOn w:val="Normale"/>
    <w:next w:val="Normale"/>
    <w:link w:val="Titolo1Carattere"/>
    <w:qFormat/>
    <w:rsid w:val="00A6104B"/>
    <w:pPr>
      <w:keepNext/>
      <w:spacing w:before="240" w:after="60" w:line="240" w:lineRule="auto"/>
      <w:outlineLvl w:val="0"/>
    </w:pPr>
    <w:rPr>
      <w:rFonts w:ascii="Univers 55" w:eastAsia="Times New Roman" w:hAnsi="Univers 55"/>
      <w:b/>
      <w:kern w:val="28"/>
      <w:sz w:val="28"/>
      <w:szCs w:val="20"/>
      <w:lang w:eastAsia="it-IT"/>
    </w:rPr>
  </w:style>
  <w:style w:type="paragraph" w:styleId="Titolo3">
    <w:name w:val="heading 3"/>
    <w:basedOn w:val="Normale"/>
    <w:next w:val="Normale"/>
    <w:link w:val="Titolo3Carattere"/>
    <w:qFormat/>
    <w:rsid w:val="00A6104B"/>
    <w:pPr>
      <w:keepNext/>
      <w:spacing w:before="240" w:after="60" w:line="240" w:lineRule="auto"/>
      <w:outlineLvl w:val="2"/>
    </w:pPr>
    <w:rPr>
      <w:rFonts w:ascii="Arial" w:eastAsia="Times New Roman" w:hAnsi="Arial" w:cs="Arial"/>
      <w:b/>
      <w:bCs/>
      <w:sz w:val="26"/>
      <w:szCs w:val="26"/>
      <w:lang w:eastAsia="it-IT"/>
    </w:rPr>
  </w:style>
  <w:style w:type="paragraph" w:styleId="Titolo5">
    <w:name w:val="heading 5"/>
    <w:basedOn w:val="Normale"/>
    <w:next w:val="Normale"/>
    <w:link w:val="Titolo5Carattere"/>
    <w:uiPriority w:val="9"/>
    <w:semiHidden/>
    <w:unhideWhenUsed/>
    <w:qFormat/>
    <w:rsid w:val="0051727A"/>
    <w:pPr>
      <w:keepNext/>
      <w:keepLines/>
      <w:spacing w:before="40" w:after="0"/>
      <w:outlineLvl w:val="4"/>
    </w:pPr>
    <w:rPr>
      <w:rFonts w:asciiTheme="majorHAnsi" w:eastAsiaTheme="majorEastAsia" w:hAnsiTheme="majorHAnsi" w:cstheme="majorBidi"/>
      <w:color w:val="365F91" w:themeColor="accent1" w:themeShade="BF"/>
    </w:rPr>
  </w:style>
  <w:style w:type="paragraph" w:styleId="Titolo6">
    <w:name w:val="heading 6"/>
    <w:basedOn w:val="Normale"/>
    <w:next w:val="Normale"/>
    <w:link w:val="Titolo6Carattere"/>
    <w:qFormat/>
    <w:rsid w:val="00A6104B"/>
    <w:pPr>
      <w:spacing w:before="240" w:after="60" w:line="240" w:lineRule="auto"/>
      <w:outlineLvl w:val="5"/>
    </w:pPr>
    <w:rPr>
      <w:rFonts w:ascii="Times New Roman" w:eastAsia="Times New Roman" w:hAnsi="Times New Roman"/>
      <w:b/>
      <w:bCs/>
      <w:lang w:eastAsia="it-IT"/>
    </w:rPr>
  </w:style>
  <w:style w:type="paragraph" w:styleId="Titolo7">
    <w:name w:val="heading 7"/>
    <w:basedOn w:val="Normale"/>
    <w:next w:val="Normale"/>
    <w:link w:val="Titolo7Carattere"/>
    <w:qFormat/>
    <w:rsid w:val="00A6104B"/>
    <w:pPr>
      <w:spacing w:before="240" w:after="60" w:line="240" w:lineRule="auto"/>
      <w:outlineLvl w:val="6"/>
    </w:pPr>
    <w:rPr>
      <w:rFonts w:ascii="Times New Roman" w:eastAsia="Times New Roman" w:hAnsi="Times New Roman"/>
      <w:sz w:val="24"/>
      <w:szCs w:val="24"/>
      <w:lang w:eastAsia="it-IT"/>
    </w:rPr>
  </w:style>
  <w:style w:type="paragraph" w:styleId="Titolo9">
    <w:name w:val="heading 9"/>
    <w:basedOn w:val="Normale"/>
    <w:next w:val="Normale"/>
    <w:link w:val="Titolo9Carattere"/>
    <w:qFormat/>
    <w:rsid w:val="00A6104B"/>
    <w:pPr>
      <w:spacing w:before="240" w:after="60" w:line="240" w:lineRule="auto"/>
      <w:outlineLvl w:val="8"/>
    </w:pPr>
    <w:rPr>
      <w:rFonts w:ascii="Arial" w:eastAsia="Times New Roman" w:hAnsi="Arial" w:cs="Arial"/>
      <w:lang w:eastAsia="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A6104B"/>
    <w:rPr>
      <w:rFonts w:ascii="Univers 55" w:eastAsia="Times New Roman" w:hAnsi="Univers 55" w:cs="Times New Roman"/>
      <w:b/>
      <w:kern w:val="28"/>
      <w:sz w:val="28"/>
      <w:szCs w:val="20"/>
      <w:lang w:eastAsia="it-IT"/>
    </w:rPr>
  </w:style>
  <w:style w:type="character" w:customStyle="1" w:styleId="Titolo3Carattere">
    <w:name w:val="Titolo 3 Carattere"/>
    <w:basedOn w:val="Carpredefinitoparagrafo"/>
    <w:link w:val="Titolo3"/>
    <w:rsid w:val="00A6104B"/>
    <w:rPr>
      <w:rFonts w:ascii="Arial" w:eastAsia="Times New Roman" w:hAnsi="Arial" w:cs="Arial"/>
      <w:b/>
      <w:bCs/>
      <w:sz w:val="26"/>
      <w:szCs w:val="26"/>
      <w:lang w:eastAsia="it-IT"/>
    </w:rPr>
  </w:style>
  <w:style w:type="character" w:customStyle="1" w:styleId="Titolo6Carattere">
    <w:name w:val="Titolo 6 Carattere"/>
    <w:basedOn w:val="Carpredefinitoparagrafo"/>
    <w:link w:val="Titolo6"/>
    <w:rsid w:val="00A6104B"/>
    <w:rPr>
      <w:rFonts w:ascii="Times New Roman" w:eastAsia="Times New Roman" w:hAnsi="Times New Roman" w:cs="Times New Roman"/>
      <w:b/>
      <w:bCs/>
      <w:lang w:eastAsia="it-IT"/>
    </w:rPr>
  </w:style>
  <w:style w:type="character" w:customStyle="1" w:styleId="Titolo7Carattere">
    <w:name w:val="Titolo 7 Carattere"/>
    <w:basedOn w:val="Carpredefinitoparagrafo"/>
    <w:link w:val="Titolo7"/>
    <w:rsid w:val="00A6104B"/>
    <w:rPr>
      <w:rFonts w:ascii="Times New Roman" w:eastAsia="Times New Roman" w:hAnsi="Times New Roman" w:cs="Times New Roman"/>
      <w:sz w:val="24"/>
      <w:szCs w:val="24"/>
      <w:lang w:eastAsia="it-IT"/>
    </w:rPr>
  </w:style>
  <w:style w:type="character" w:customStyle="1" w:styleId="Titolo9Carattere">
    <w:name w:val="Titolo 9 Carattere"/>
    <w:basedOn w:val="Carpredefinitoparagrafo"/>
    <w:link w:val="Titolo9"/>
    <w:rsid w:val="00A6104B"/>
    <w:rPr>
      <w:rFonts w:ascii="Arial" w:eastAsia="Times New Roman" w:hAnsi="Arial" w:cs="Arial"/>
      <w:lang w:eastAsia="it-IT"/>
    </w:rPr>
  </w:style>
  <w:style w:type="paragraph" w:styleId="Intestazione">
    <w:name w:val="header"/>
    <w:basedOn w:val="Normale"/>
    <w:link w:val="IntestazioneCarattere"/>
    <w:rsid w:val="00A6104B"/>
    <w:pPr>
      <w:tabs>
        <w:tab w:val="center" w:pos="4819"/>
        <w:tab w:val="right" w:pos="9638"/>
      </w:tabs>
      <w:spacing w:after="0" w:line="240" w:lineRule="auto"/>
    </w:pPr>
    <w:rPr>
      <w:rFonts w:ascii="Univers 55" w:eastAsia="Times New Roman" w:hAnsi="Univers 55"/>
      <w:sz w:val="20"/>
      <w:szCs w:val="20"/>
      <w:lang w:eastAsia="it-IT"/>
    </w:rPr>
  </w:style>
  <w:style w:type="character" w:customStyle="1" w:styleId="IntestazioneCarattere">
    <w:name w:val="Intestazione Carattere"/>
    <w:basedOn w:val="Carpredefinitoparagrafo"/>
    <w:link w:val="Intestazione"/>
    <w:rsid w:val="00A6104B"/>
    <w:rPr>
      <w:rFonts w:ascii="Univers 55" w:eastAsia="Times New Roman" w:hAnsi="Univers 55" w:cs="Times New Roman"/>
      <w:sz w:val="20"/>
      <w:szCs w:val="20"/>
      <w:lang w:eastAsia="it-IT"/>
    </w:rPr>
  </w:style>
  <w:style w:type="paragraph" w:styleId="Pidipagina">
    <w:name w:val="footer"/>
    <w:basedOn w:val="Normale"/>
    <w:link w:val="PidipaginaCarattere"/>
    <w:rsid w:val="00A6104B"/>
    <w:pPr>
      <w:tabs>
        <w:tab w:val="center" w:pos="4819"/>
        <w:tab w:val="right" w:pos="9638"/>
      </w:tabs>
      <w:spacing w:after="0" w:line="240" w:lineRule="auto"/>
    </w:pPr>
    <w:rPr>
      <w:rFonts w:ascii="Univers 55" w:eastAsia="Times New Roman" w:hAnsi="Univers 55"/>
      <w:sz w:val="20"/>
      <w:szCs w:val="20"/>
      <w:lang w:eastAsia="it-IT"/>
    </w:rPr>
  </w:style>
  <w:style w:type="character" w:customStyle="1" w:styleId="PidipaginaCarattere">
    <w:name w:val="Piè di pagina Carattere"/>
    <w:basedOn w:val="Carpredefinitoparagrafo"/>
    <w:link w:val="Pidipagina"/>
    <w:rsid w:val="00A6104B"/>
    <w:rPr>
      <w:rFonts w:ascii="Univers 55" w:eastAsia="Times New Roman" w:hAnsi="Univers 55" w:cs="Times New Roman"/>
      <w:sz w:val="20"/>
      <w:szCs w:val="20"/>
      <w:lang w:eastAsia="it-IT"/>
    </w:rPr>
  </w:style>
  <w:style w:type="paragraph" w:styleId="Rientrocorpodeltesto2">
    <w:name w:val="Body Text Indent 2"/>
    <w:basedOn w:val="Normale"/>
    <w:link w:val="Rientrocorpodeltesto2Carattere"/>
    <w:rsid w:val="00A6104B"/>
    <w:pPr>
      <w:tabs>
        <w:tab w:val="left" w:pos="6000"/>
      </w:tabs>
      <w:spacing w:after="0" w:line="280" w:lineRule="exact"/>
      <w:ind w:left="3700" w:hanging="1100"/>
      <w:jc w:val="both"/>
    </w:pPr>
    <w:rPr>
      <w:rFonts w:ascii="Univers 55" w:eastAsia="Times New Roman" w:hAnsi="Univers 55"/>
      <w:sz w:val="20"/>
      <w:szCs w:val="20"/>
      <w:lang w:eastAsia="it-IT"/>
    </w:rPr>
  </w:style>
  <w:style w:type="character" w:customStyle="1" w:styleId="Rientrocorpodeltesto2Carattere">
    <w:name w:val="Rientro corpo del testo 2 Carattere"/>
    <w:basedOn w:val="Carpredefinitoparagrafo"/>
    <w:link w:val="Rientrocorpodeltesto2"/>
    <w:rsid w:val="00A6104B"/>
    <w:rPr>
      <w:rFonts w:ascii="Univers 55" w:eastAsia="Times New Roman" w:hAnsi="Univers 55" w:cs="Times New Roman"/>
      <w:sz w:val="20"/>
      <w:szCs w:val="20"/>
      <w:lang w:eastAsia="it-IT"/>
    </w:rPr>
  </w:style>
  <w:style w:type="paragraph" w:styleId="Corpodeltesto2">
    <w:name w:val="Body Text 2"/>
    <w:basedOn w:val="Normale"/>
    <w:link w:val="Corpodeltesto2Carattere"/>
    <w:rsid w:val="00A6104B"/>
    <w:pPr>
      <w:tabs>
        <w:tab w:val="left" w:pos="-1843"/>
      </w:tabs>
      <w:spacing w:after="120" w:line="240" w:lineRule="auto"/>
      <w:jc w:val="both"/>
    </w:pPr>
    <w:rPr>
      <w:rFonts w:ascii="Tahoma" w:eastAsia="Times New Roman" w:hAnsi="Tahoma"/>
      <w:szCs w:val="20"/>
      <w:lang w:eastAsia="it-IT"/>
    </w:rPr>
  </w:style>
  <w:style w:type="character" w:customStyle="1" w:styleId="Corpodeltesto2Carattere">
    <w:name w:val="Corpo del testo 2 Carattere"/>
    <w:basedOn w:val="Carpredefinitoparagrafo"/>
    <w:link w:val="Corpodeltesto2"/>
    <w:rsid w:val="00A6104B"/>
    <w:rPr>
      <w:rFonts w:ascii="Tahoma" w:eastAsia="Times New Roman" w:hAnsi="Tahoma" w:cs="Times New Roman"/>
      <w:szCs w:val="20"/>
      <w:lang w:eastAsia="it-IT"/>
    </w:rPr>
  </w:style>
  <w:style w:type="paragraph" w:styleId="Rientrocorpodeltesto">
    <w:name w:val="Body Text Indent"/>
    <w:basedOn w:val="Normale"/>
    <w:link w:val="RientrocorpodeltestoCarattere"/>
    <w:rsid w:val="00A6104B"/>
    <w:pPr>
      <w:spacing w:after="120" w:line="240" w:lineRule="auto"/>
      <w:ind w:left="283"/>
    </w:pPr>
    <w:rPr>
      <w:rFonts w:ascii="Univers 55" w:eastAsia="Times New Roman" w:hAnsi="Univers 55"/>
      <w:sz w:val="20"/>
      <w:szCs w:val="20"/>
      <w:lang w:eastAsia="it-IT"/>
    </w:rPr>
  </w:style>
  <w:style w:type="character" w:customStyle="1" w:styleId="RientrocorpodeltestoCarattere">
    <w:name w:val="Rientro corpo del testo Carattere"/>
    <w:basedOn w:val="Carpredefinitoparagrafo"/>
    <w:link w:val="Rientrocorpodeltesto"/>
    <w:rsid w:val="00A6104B"/>
    <w:rPr>
      <w:rFonts w:ascii="Univers 55" w:eastAsia="Times New Roman" w:hAnsi="Univers 55" w:cs="Times New Roman"/>
      <w:sz w:val="20"/>
      <w:szCs w:val="20"/>
      <w:lang w:eastAsia="it-IT"/>
    </w:rPr>
  </w:style>
  <w:style w:type="character" w:styleId="Collegamentoipertestuale">
    <w:name w:val="Hyperlink"/>
    <w:rsid w:val="00A6104B"/>
    <w:rPr>
      <w:color w:val="0000FF"/>
      <w:u w:val="single"/>
    </w:rPr>
  </w:style>
  <w:style w:type="paragraph" w:styleId="Corpotesto">
    <w:name w:val="Body Text"/>
    <w:basedOn w:val="Normale"/>
    <w:link w:val="CorpotestoCarattere"/>
    <w:rsid w:val="00A6104B"/>
    <w:pPr>
      <w:overflowPunct w:val="0"/>
      <w:autoSpaceDE w:val="0"/>
      <w:autoSpaceDN w:val="0"/>
      <w:adjustRightInd w:val="0"/>
      <w:spacing w:before="30" w:after="30" w:line="240" w:lineRule="auto"/>
      <w:ind w:firstLine="567"/>
      <w:jc w:val="both"/>
      <w:textAlignment w:val="baseline"/>
    </w:pPr>
    <w:rPr>
      <w:rFonts w:ascii="Arial" w:eastAsia="Times New Roman" w:hAnsi="Arial"/>
      <w:sz w:val="24"/>
      <w:szCs w:val="20"/>
      <w:lang w:eastAsia="it-IT"/>
    </w:rPr>
  </w:style>
  <w:style w:type="character" w:customStyle="1" w:styleId="CorpotestoCarattere">
    <w:name w:val="Corpo testo Carattere"/>
    <w:basedOn w:val="Carpredefinitoparagrafo"/>
    <w:link w:val="Corpotesto"/>
    <w:rsid w:val="00A6104B"/>
    <w:rPr>
      <w:rFonts w:ascii="Arial" w:eastAsia="Times New Roman" w:hAnsi="Arial" w:cs="Times New Roman"/>
      <w:sz w:val="24"/>
      <w:szCs w:val="20"/>
      <w:lang w:eastAsia="it-IT"/>
    </w:rPr>
  </w:style>
  <w:style w:type="paragraph" w:styleId="Rientrocorpodeltesto3">
    <w:name w:val="Body Text Indent 3"/>
    <w:basedOn w:val="Normale"/>
    <w:link w:val="Rientrocorpodeltesto3Carattere"/>
    <w:rsid w:val="00A6104B"/>
    <w:pPr>
      <w:spacing w:after="120" w:line="240" w:lineRule="auto"/>
      <w:ind w:left="283"/>
    </w:pPr>
    <w:rPr>
      <w:rFonts w:ascii="Univers 55" w:eastAsia="Times New Roman" w:hAnsi="Univers 55"/>
      <w:sz w:val="16"/>
      <w:szCs w:val="16"/>
      <w:lang w:eastAsia="it-IT"/>
    </w:rPr>
  </w:style>
  <w:style w:type="character" w:customStyle="1" w:styleId="Rientrocorpodeltesto3Carattere">
    <w:name w:val="Rientro corpo del testo 3 Carattere"/>
    <w:basedOn w:val="Carpredefinitoparagrafo"/>
    <w:link w:val="Rientrocorpodeltesto3"/>
    <w:rsid w:val="00A6104B"/>
    <w:rPr>
      <w:rFonts w:ascii="Univers 55" w:eastAsia="Times New Roman" w:hAnsi="Univers 55" w:cs="Times New Roman"/>
      <w:sz w:val="16"/>
      <w:szCs w:val="16"/>
      <w:lang w:eastAsia="it-IT"/>
    </w:rPr>
  </w:style>
  <w:style w:type="paragraph" w:styleId="Testonormale">
    <w:name w:val="Plain Text"/>
    <w:basedOn w:val="Normale"/>
    <w:link w:val="TestonormaleCarattere"/>
    <w:rsid w:val="00A6104B"/>
    <w:pPr>
      <w:spacing w:after="0" w:line="240" w:lineRule="auto"/>
    </w:pPr>
    <w:rPr>
      <w:rFonts w:ascii="Courier New" w:eastAsia="Times New Roman" w:hAnsi="Courier New"/>
      <w:sz w:val="20"/>
      <w:szCs w:val="20"/>
      <w:lang w:eastAsia="it-IT"/>
    </w:rPr>
  </w:style>
  <w:style w:type="character" w:customStyle="1" w:styleId="TestonormaleCarattere">
    <w:name w:val="Testo normale Carattere"/>
    <w:basedOn w:val="Carpredefinitoparagrafo"/>
    <w:link w:val="Testonormale"/>
    <w:rsid w:val="00A6104B"/>
    <w:rPr>
      <w:rFonts w:ascii="Courier New" w:eastAsia="Times New Roman" w:hAnsi="Courier New" w:cs="Times New Roman"/>
      <w:sz w:val="20"/>
      <w:szCs w:val="20"/>
      <w:lang w:eastAsia="it-IT"/>
    </w:rPr>
  </w:style>
  <w:style w:type="paragraph" w:styleId="Titolo">
    <w:name w:val="Title"/>
    <w:basedOn w:val="Normale"/>
    <w:link w:val="TitoloCarattere"/>
    <w:qFormat/>
    <w:rsid w:val="00A6104B"/>
    <w:pPr>
      <w:spacing w:after="0" w:line="240" w:lineRule="auto"/>
      <w:jc w:val="center"/>
    </w:pPr>
    <w:rPr>
      <w:rFonts w:ascii="Lucida Sans Unicode" w:eastAsia="Times New Roman" w:hAnsi="Lucida Sans Unicode"/>
      <w:b/>
      <w:bCs/>
      <w:szCs w:val="20"/>
      <w:lang w:eastAsia="it-IT"/>
    </w:rPr>
  </w:style>
  <w:style w:type="character" w:customStyle="1" w:styleId="TitoloCarattere">
    <w:name w:val="Titolo Carattere"/>
    <w:basedOn w:val="Carpredefinitoparagrafo"/>
    <w:link w:val="Titolo"/>
    <w:rsid w:val="00A6104B"/>
    <w:rPr>
      <w:rFonts w:ascii="Lucida Sans Unicode" w:eastAsia="Times New Roman" w:hAnsi="Lucida Sans Unicode" w:cs="Times New Roman"/>
      <w:b/>
      <w:bCs/>
      <w:szCs w:val="20"/>
      <w:lang w:eastAsia="it-IT"/>
    </w:rPr>
  </w:style>
  <w:style w:type="paragraph" w:customStyle="1" w:styleId="Testopredefinito">
    <w:name w:val="Testo predefinito"/>
    <w:basedOn w:val="Normale"/>
    <w:rsid w:val="00A6104B"/>
    <w:pPr>
      <w:overflowPunct w:val="0"/>
      <w:autoSpaceDE w:val="0"/>
      <w:autoSpaceDN w:val="0"/>
      <w:adjustRightInd w:val="0"/>
      <w:spacing w:after="0" w:line="240" w:lineRule="auto"/>
      <w:textAlignment w:val="baseline"/>
    </w:pPr>
    <w:rPr>
      <w:rFonts w:ascii="CG Times" w:eastAsia="Times New Roman" w:hAnsi="CG Times"/>
      <w:sz w:val="24"/>
      <w:szCs w:val="24"/>
      <w:lang w:val="en-US" w:eastAsia="it-IT"/>
    </w:rPr>
  </w:style>
  <w:style w:type="character" w:customStyle="1" w:styleId="stilemessaggiodipostaelettronica18">
    <w:name w:val="stilemessaggiodipostaelettronica18"/>
    <w:semiHidden/>
    <w:rsid w:val="00A6104B"/>
    <w:rPr>
      <w:rFonts w:ascii="Arial" w:hAnsi="Arial" w:cs="Arial" w:hint="default"/>
      <w:color w:val="auto"/>
      <w:sz w:val="20"/>
      <w:szCs w:val="20"/>
    </w:rPr>
  </w:style>
  <w:style w:type="paragraph" w:customStyle="1" w:styleId="NORMALEGIUSTIFICATO">
    <w:name w:val="NORMALE GIUSTIFICATO"/>
    <w:rsid w:val="00A6104B"/>
    <w:pPr>
      <w:spacing w:before="240" w:after="0" w:line="240" w:lineRule="exact"/>
      <w:jc w:val="both"/>
    </w:pPr>
    <w:rPr>
      <w:rFonts w:ascii="Times New Roman" w:eastAsia="Times New Roman" w:hAnsi="Times New Roman" w:cs="Times New Roman"/>
      <w:sz w:val="24"/>
      <w:szCs w:val="20"/>
      <w:lang w:eastAsia="it-IT"/>
    </w:rPr>
  </w:style>
  <w:style w:type="paragraph" w:styleId="Testofumetto">
    <w:name w:val="Balloon Text"/>
    <w:basedOn w:val="Normale"/>
    <w:link w:val="TestofumettoCarattere"/>
    <w:semiHidden/>
    <w:rsid w:val="00A6104B"/>
    <w:pPr>
      <w:spacing w:after="0" w:line="240" w:lineRule="auto"/>
    </w:pPr>
    <w:rPr>
      <w:rFonts w:ascii="Tahoma" w:eastAsia="Times New Roman" w:hAnsi="Tahoma" w:cs="Tahoma"/>
      <w:sz w:val="16"/>
      <w:szCs w:val="16"/>
      <w:lang w:eastAsia="it-IT"/>
    </w:rPr>
  </w:style>
  <w:style w:type="character" w:customStyle="1" w:styleId="TestofumettoCarattere">
    <w:name w:val="Testo fumetto Carattere"/>
    <w:basedOn w:val="Carpredefinitoparagrafo"/>
    <w:link w:val="Testofumetto"/>
    <w:semiHidden/>
    <w:rsid w:val="00A6104B"/>
    <w:rPr>
      <w:rFonts w:ascii="Tahoma" w:eastAsia="Times New Roman" w:hAnsi="Tahoma" w:cs="Tahoma"/>
      <w:sz w:val="16"/>
      <w:szCs w:val="16"/>
      <w:lang w:eastAsia="it-IT"/>
    </w:rPr>
  </w:style>
  <w:style w:type="paragraph" w:styleId="Corpodeltesto3">
    <w:name w:val="Body Text 3"/>
    <w:basedOn w:val="Normale"/>
    <w:link w:val="Corpodeltesto3Carattere"/>
    <w:rsid w:val="00A6104B"/>
    <w:pPr>
      <w:spacing w:after="120" w:line="240" w:lineRule="auto"/>
    </w:pPr>
    <w:rPr>
      <w:rFonts w:ascii="Univers 55" w:eastAsia="Times New Roman" w:hAnsi="Univers 55"/>
      <w:sz w:val="16"/>
      <w:szCs w:val="16"/>
      <w:lang w:eastAsia="it-IT"/>
    </w:rPr>
  </w:style>
  <w:style w:type="character" w:customStyle="1" w:styleId="Corpodeltesto3Carattere">
    <w:name w:val="Corpo del testo 3 Carattere"/>
    <w:basedOn w:val="Carpredefinitoparagrafo"/>
    <w:link w:val="Corpodeltesto3"/>
    <w:rsid w:val="00A6104B"/>
    <w:rPr>
      <w:rFonts w:ascii="Univers 55" w:eastAsia="Times New Roman" w:hAnsi="Univers 55" w:cs="Times New Roman"/>
      <w:sz w:val="16"/>
      <w:szCs w:val="16"/>
      <w:lang w:eastAsia="it-IT"/>
    </w:rPr>
  </w:style>
  <w:style w:type="paragraph" w:customStyle="1" w:styleId="Char">
    <w:name w:val="Char"/>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Carattere">
    <w:name w:val="Carattere Carattere Carattere Carattere"/>
    <w:basedOn w:val="Normale"/>
    <w:rsid w:val="00A6104B"/>
    <w:pPr>
      <w:spacing w:after="160" w:line="240" w:lineRule="exact"/>
      <w:jc w:val="both"/>
    </w:pPr>
    <w:rPr>
      <w:rFonts w:ascii="Tahoma" w:eastAsia="Times New Roman" w:hAnsi="Tahoma"/>
      <w:sz w:val="20"/>
      <w:szCs w:val="20"/>
      <w:lang w:val="en-US"/>
    </w:rPr>
  </w:style>
  <w:style w:type="character" w:styleId="Enfasigrassetto">
    <w:name w:val="Strong"/>
    <w:uiPriority w:val="22"/>
    <w:qFormat/>
    <w:rsid w:val="00A6104B"/>
    <w:rPr>
      <w:b/>
      <w:bCs/>
    </w:rPr>
  </w:style>
  <w:style w:type="paragraph" w:customStyle="1" w:styleId="aoSpecial">
    <w:name w:val="aoSpecial"/>
    <w:basedOn w:val="Normale"/>
    <w:rsid w:val="00A6104B"/>
    <w:pPr>
      <w:spacing w:before="220" w:after="440" w:line="240" w:lineRule="auto"/>
      <w:jc w:val="both"/>
    </w:pPr>
    <w:rPr>
      <w:rFonts w:ascii="Times New Roman" w:eastAsia="Times New Roman" w:hAnsi="Times New Roman"/>
      <w:b/>
      <w:caps/>
      <w:szCs w:val="20"/>
      <w:lang w:val="pl-PL" w:eastAsia="it-IT"/>
    </w:rPr>
  </w:style>
  <w:style w:type="character" w:styleId="Numeropagina">
    <w:name w:val="page number"/>
    <w:basedOn w:val="Carpredefinitoparagrafo"/>
    <w:rsid w:val="00A6104B"/>
  </w:style>
  <w:style w:type="paragraph" w:customStyle="1" w:styleId="sche3">
    <w:name w:val="sche_3"/>
    <w:rsid w:val="00A6104B"/>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table" w:styleId="Grigliatabella">
    <w:name w:val="Table Grid"/>
    <w:basedOn w:val="Tabellanormale"/>
    <w:uiPriority w:val="39"/>
    <w:rsid w:val="00A6104B"/>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padocumento">
    <w:name w:val="Document Map"/>
    <w:basedOn w:val="Normale"/>
    <w:link w:val="MappadocumentoCarattere"/>
    <w:semiHidden/>
    <w:rsid w:val="00A6104B"/>
    <w:pPr>
      <w:shd w:val="clear" w:color="auto" w:fill="000080"/>
      <w:spacing w:after="0" w:line="240" w:lineRule="auto"/>
    </w:pPr>
    <w:rPr>
      <w:rFonts w:ascii="Tahoma" w:eastAsia="Times New Roman" w:hAnsi="Tahoma" w:cs="Tahoma"/>
      <w:sz w:val="20"/>
      <w:szCs w:val="20"/>
      <w:lang w:eastAsia="it-IT"/>
    </w:rPr>
  </w:style>
  <w:style w:type="character" w:customStyle="1" w:styleId="MappadocumentoCarattere">
    <w:name w:val="Mappa documento Carattere"/>
    <w:basedOn w:val="Carpredefinitoparagrafo"/>
    <w:link w:val="Mappadocumento"/>
    <w:semiHidden/>
    <w:rsid w:val="00A6104B"/>
    <w:rPr>
      <w:rFonts w:ascii="Tahoma" w:eastAsia="Times New Roman" w:hAnsi="Tahoma" w:cs="Tahoma"/>
      <w:sz w:val="20"/>
      <w:szCs w:val="20"/>
      <w:shd w:val="clear" w:color="auto" w:fill="000080"/>
      <w:lang w:eastAsia="it-IT"/>
    </w:rPr>
  </w:style>
  <w:style w:type="paragraph" w:styleId="Testonotaapidipagina">
    <w:name w:val="footnote text"/>
    <w:basedOn w:val="Normale"/>
    <w:link w:val="TestonotaapidipaginaCarattere"/>
    <w:uiPriority w:val="99"/>
    <w:rsid w:val="00A6104B"/>
    <w:pPr>
      <w:spacing w:after="0" w:line="240" w:lineRule="auto"/>
    </w:pPr>
    <w:rPr>
      <w:rFonts w:ascii="Univers 55" w:eastAsia="Times New Roman" w:hAnsi="Univers 55"/>
      <w:sz w:val="20"/>
      <w:szCs w:val="20"/>
    </w:rPr>
  </w:style>
  <w:style w:type="character" w:customStyle="1" w:styleId="TestonotaapidipaginaCarattere">
    <w:name w:val="Testo nota a piè di pagina Carattere"/>
    <w:basedOn w:val="Carpredefinitoparagrafo"/>
    <w:link w:val="Testonotaapidipagina"/>
    <w:uiPriority w:val="99"/>
    <w:qFormat/>
    <w:rsid w:val="00A6104B"/>
    <w:rPr>
      <w:rFonts w:ascii="Univers 55" w:eastAsia="Times New Roman" w:hAnsi="Univers 55" w:cs="Times New Roman"/>
      <w:sz w:val="20"/>
      <w:szCs w:val="20"/>
    </w:rPr>
  </w:style>
  <w:style w:type="character" w:styleId="Rimandonotaapidipagina">
    <w:name w:val="footnote reference"/>
    <w:rsid w:val="00A6104B"/>
    <w:rPr>
      <w:vertAlign w:val="superscript"/>
    </w:rPr>
  </w:style>
  <w:style w:type="paragraph" w:customStyle="1" w:styleId="Char0">
    <w:name w:val="Char"/>
    <w:basedOn w:val="Normale"/>
    <w:rsid w:val="00A6104B"/>
    <w:pPr>
      <w:spacing w:after="160" w:line="240" w:lineRule="exact"/>
    </w:pPr>
    <w:rPr>
      <w:rFonts w:ascii="Tahoma" w:eastAsia="Times New Roman" w:hAnsi="Tahoma"/>
      <w:sz w:val="20"/>
      <w:szCs w:val="20"/>
      <w:lang w:val="en-US"/>
    </w:rPr>
  </w:style>
  <w:style w:type="paragraph" w:customStyle="1" w:styleId="Carattere">
    <w:name w:val="Carattere"/>
    <w:basedOn w:val="Normale"/>
    <w:rsid w:val="00A6104B"/>
    <w:pPr>
      <w:spacing w:after="160" w:line="240" w:lineRule="exact"/>
    </w:pPr>
    <w:rPr>
      <w:rFonts w:ascii="Tahoma" w:eastAsia="Times New Roman" w:hAnsi="Tahoma"/>
      <w:sz w:val="20"/>
      <w:szCs w:val="20"/>
      <w:lang w:val="en-US"/>
    </w:rPr>
  </w:style>
  <w:style w:type="paragraph" w:customStyle="1" w:styleId="Paragrafo">
    <w:name w:val="Paragrafo"/>
    <w:basedOn w:val="Normale"/>
    <w:rsid w:val="00A6104B"/>
    <w:pPr>
      <w:spacing w:after="0" w:line="240" w:lineRule="auto"/>
      <w:ind w:left="426"/>
      <w:jc w:val="both"/>
    </w:pPr>
    <w:rPr>
      <w:rFonts w:ascii="Times New Roman" w:eastAsia="Times New Roman" w:hAnsi="Times New Roman"/>
      <w:sz w:val="24"/>
      <w:szCs w:val="20"/>
      <w:lang w:eastAsia="it-IT"/>
    </w:rPr>
  </w:style>
  <w:style w:type="paragraph" w:customStyle="1" w:styleId="Default">
    <w:name w:val="Default"/>
    <w:rsid w:val="00A6104B"/>
    <w:pPr>
      <w:autoSpaceDE w:val="0"/>
      <w:autoSpaceDN w:val="0"/>
      <w:adjustRightInd w:val="0"/>
      <w:spacing w:after="0" w:line="240" w:lineRule="auto"/>
    </w:pPr>
    <w:rPr>
      <w:rFonts w:ascii="Tahoma" w:eastAsia="Times New Roman" w:hAnsi="Tahoma" w:cs="Tahoma"/>
      <w:color w:val="000000"/>
      <w:sz w:val="24"/>
      <w:szCs w:val="24"/>
      <w:lang w:eastAsia="it-IT"/>
    </w:rPr>
  </w:style>
  <w:style w:type="paragraph" w:customStyle="1" w:styleId="CharCharCarattereCarattereCharCharCarattereCarattereCarattereCarattereCarattereCarattereCarattereCarattereCarattere">
    <w:name w:val="Char Char Carattere Carattere Char Char Carattere Carattere Carattere Carattere Carattere 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arattereCarattereCarattereCarattere0">
    <w:name w:val="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arattere1">
    <w:name w:val="Carattere1"/>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1Carattere">
    <w:name w:val="Carattere Carattere Carattere1 Carattere"/>
    <w:basedOn w:val="Normale"/>
    <w:rsid w:val="00A6104B"/>
    <w:pPr>
      <w:spacing w:after="160" w:line="240" w:lineRule="exact"/>
    </w:pPr>
    <w:rPr>
      <w:rFonts w:ascii="Tahoma" w:eastAsia="Times New Roman" w:hAnsi="Tahoma" w:cs="Tahoma"/>
      <w:sz w:val="20"/>
      <w:szCs w:val="20"/>
      <w:lang w:val="en-US"/>
    </w:rPr>
  </w:style>
  <w:style w:type="paragraph" w:customStyle="1" w:styleId="par">
    <w:name w:val="par"/>
    <w:basedOn w:val="Sommario1"/>
    <w:rsid w:val="00A6104B"/>
    <w:pPr>
      <w:widowControl w:val="0"/>
      <w:ind w:firstLine="851"/>
      <w:jc w:val="both"/>
    </w:pPr>
    <w:rPr>
      <w:rFonts w:ascii="Arial" w:hAnsi="Arial"/>
      <w:sz w:val="28"/>
    </w:rPr>
  </w:style>
  <w:style w:type="paragraph" w:styleId="Sommario1">
    <w:name w:val="toc 1"/>
    <w:basedOn w:val="Normale"/>
    <w:next w:val="Normale"/>
    <w:autoRedefine/>
    <w:semiHidden/>
    <w:rsid w:val="00A6104B"/>
    <w:pPr>
      <w:spacing w:after="0" w:line="240" w:lineRule="auto"/>
    </w:pPr>
    <w:rPr>
      <w:rFonts w:ascii="Univers 55" w:eastAsia="Times New Roman" w:hAnsi="Univers 55"/>
      <w:sz w:val="20"/>
      <w:szCs w:val="20"/>
      <w:lang w:eastAsia="it-IT"/>
    </w:rPr>
  </w:style>
  <w:style w:type="character" w:styleId="Rimandocommento">
    <w:name w:val="annotation reference"/>
    <w:uiPriority w:val="99"/>
    <w:qFormat/>
    <w:rsid w:val="00A6104B"/>
    <w:rPr>
      <w:sz w:val="16"/>
      <w:szCs w:val="16"/>
    </w:rPr>
  </w:style>
  <w:style w:type="paragraph" w:styleId="Testocommento">
    <w:name w:val="annotation text"/>
    <w:basedOn w:val="Normale"/>
    <w:link w:val="TestocommentoCarattere"/>
    <w:uiPriority w:val="99"/>
    <w:qFormat/>
    <w:rsid w:val="00A6104B"/>
    <w:pPr>
      <w:spacing w:after="0" w:line="240" w:lineRule="auto"/>
    </w:pPr>
    <w:rPr>
      <w:rFonts w:ascii="Univers 55" w:eastAsia="Times New Roman" w:hAnsi="Univers 55"/>
      <w:sz w:val="20"/>
      <w:szCs w:val="20"/>
      <w:lang w:eastAsia="it-IT"/>
    </w:rPr>
  </w:style>
  <w:style w:type="character" w:customStyle="1" w:styleId="TestocommentoCarattere">
    <w:name w:val="Testo commento Carattere"/>
    <w:basedOn w:val="Carpredefinitoparagrafo"/>
    <w:link w:val="Testocommento"/>
    <w:uiPriority w:val="99"/>
    <w:rsid w:val="00A6104B"/>
    <w:rPr>
      <w:rFonts w:ascii="Univers 55" w:eastAsia="Times New Roman" w:hAnsi="Univers 55" w:cs="Times New Roman"/>
      <w:sz w:val="20"/>
      <w:szCs w:val="20"/>
      <w:lang w:eastAsia="it-IT"/>
    </w:rPr>
  </w:style>
  <w:style w:type="paragraph" w:styleId="Soggettocommento">
    <w:name w:val="annotation subject"/>
    <w:basedOn w:val="Testocommento"/>
    <w:next w:val="Testocommento"/>
    <w:link w:val="SoggettocommentoCarattere"/>
    <w:semiHidden/>
    <w:rsid w:val="00A6104B"/>
    <w:rPr>
      <w:b/>
      <w:bCs/>
    </w:rPr>
  </w:style>
  <w:style w:type="character" w:customStyle="1" w:styleId="SoggettocommentoCarattere">
    <w:name w:val="Soggetto commento Carattere"/>
    <w:basedOn w:val="TestocommentoCarattere"/>
    <w:link w:val="Soggettocommento"/>
    <w:semiHidden/>
    <w:rsid w:val="00A6104B"/>
    <w:rPr>
      <w:rFonts w:ascii="Univers 55" w:eastAsia="Times New Roman" w:hAnsi="Univers 55" w:cs="Times New Roman"/>
      <w:b/>
      <w:bCs/>
      <w:sz w:val="20"/>
      <w:szCs w:val="20"/>
      <w:lang w:eastAsia="it-IT"/>
    </w:rPr>
  </w:style>
  <w:style w:type="paragraph" w:styleId="NormaleWeb">
    <w:name w:val="Normal (Web)"/>
    <w:basedOn w:val="Normale"/>
    <w:rsid w:val="00A6104B"/>
    <w:pPr>
      <w:spacing w:after="0" w:line="240" w:lineRule="auto"/>
    </w:pPr>
    <w:rPr>
      <w:rFonts w:ascii="Times New Roman" w:eastAsia="Times New Roman" w:hAnsi="Times New Roman"/>
      <w:sz w:val="24"/>
      <w:szCs w:val="24"/>
      <w:lang w:eastAsia="it-IT"/>
    </w:rPr>
  </w:style>
  <w:style w:type="character" w:styleId="Enfasicorsivo">
    <w:name w:val="Emphasis"/>
    <w:qFormat/>
    <w:rsid w:val="00A6104B"/>
    <w:rPr>
      <w:i/>
      <w:iCs/>
    </w:rPr>
  </w:style>
  <w:style w:type="paragraph" w:customStyle="1" w:styleId="CarattereCarattereCarattereCarattereCarattere1Carattere">
    <w:name w:val="Carattere Carattere Carattere Carattere Carattere1 Carattere"/>
    <w:basedOn w:val="Normale"/>
    <w:rsid w:val="00A6104B"/>
    <w:pPr>
      <w:spacing w:after="160" w:line="240" w:lineRule="exact"/>
    </w:pPr>
    <w:rPr>
      <w:rFonts w:ascii="Tahoma" w:eastAsia="Times New Roman" w:hAnsi="Tahoma" w:cs="Tahoma"/>
      <w:sz w:val="20"/>
      <w:szCs w:val="20"/>
      <w:lang w:val="en-US"/>
    </w:rPr>
  </w:style>
  <w:style w:type="paragraph" w:styleId="Testodelblocco">
    <w:name w:val="Block Text"/>
    <w:basedOn w:val="Normale"/>
    <w:rsid w:val="00A6104B"/>
    <w:pPr>
      <w:widowControl w:val="0"/>
      <w:tabs>
        <w:tab w:val="center" w:pos="4808"/>
        <w:tab w:val="left" w:pos="8640"/>
      </w:tabs>
      <w:spacing w:after="120" w:line="240" w:lineRule="auto"/>
      <w:ind w:left="284" w:right="284"/>
      <w:jc w:val="center"/>
    </w:pPr>
    <w:rPr>
      <w:rFonts w:ascii="Univers 55" w:eastAsia="Times New Roman" w:hAnsi="Univers 55"/>
      <w:b/>
      <w:color w:val="000000"/>
      <w:sz w:val="40"/>
      <w:szCs w:val="20"/>
      <w:lang w:eastAsia="it-IT"/>
    </w:rPr>
  </w:style>
  <w:style w:type="paragraph" w:customStyle="1" w:styleId="Carattere2">
    <w:name w:val="Carattere2"/>
    <w:basedOn w:val="Normale"/>
    <w:rsid w:val="00A6104B"/>
    <w:pPr>
      <w:spacing w:after="160" w:line="240" w:lineRule="exact"/>
    </w:pPr>
    <w:rPr>
      <w:rFonts w:ascii="Tahoma" w:eastAsia="Times New Roman" w:hAnsi="Tahoma" w:cs="Tahoma"/>
      <w:sz w:val="20"/>
      <w:szCs w:val="20"/>
      <w:lang w:val="en-US"/>
    </w:rPr>
  </w:style>
  <w:style w:type="paragraph" w:customStyle="1" w:styleId="CarattereCarattereCarattereCarattereCarattereCarattereCarattere">
    <w:name w:val="Carattere Carattere Carattere Carattere Carattere Carattere Carattere"/>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CarattereCarattereCarattereCarattere0">
    <w:name w:val="Carattere Carattere Carattere 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harCharCharCharCarattereCarattereCharChar">
    <w:name w:val="Char Char Char Char Carattere Carattere Char Char"/>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
    <w:name w:val="Carattere Carattere Carattere"/>
    <w:basedOn w:val="Normale"/>
    <w:rsid w:val="00A6104B"/>
    <w:pPr>
      <w:spacing w:after="160" w:line="240" w:lineRule="exact"/>
    </w:pPr>
    <w:rPr>
      <w:rFonts w:ascii="Tahoma" w:eastAsia="Times New Roman" w:hAnsi="Tahoma" w:cs="Tahoma"/>
      <w:sz w:val="20"/>
      <w:szCs w:val="20"/>
      <w:lang w:val="en-US"/>
    </w:rPr>
  </w:style>
  <w:style w:type="paragraph" w:styleId="Revisione">
    <w:name w:val="Revision"/>
    <w:hidden/>
    <w:uiPriority w:val="99"/>
    <w:semiHidden/>
    <w:rsid w:val="00A6104B"/>
    <w:pPr>
      <w:spacing w:after="0" w:line="240" w:lineRule="auto"/>
    </w:pPr>
    <w:rPr>
      <w:rFonts w:ascii="Univers 55" w:eastAsia="Times New Roman" w:hAnsi="Univers 55" w:cs="Times New Roman"/>
      <w:sz w:val="20"/>
      <w:szCs w:val="20"/>
      <w:lang w:eastAsia="it-IT"/>
    </w:rPr>
  </w:style>
  <w:style w:type="paragraph" w:customStyle="1" w:styleId="1">
    <w:name w:val="1"/>
    <w:basedOn w:val="Normale"/>
    <w:rsid w:val="00A6104B"/>
    <w:pPr>
      <w:spacing w:after="160" w:line="240" w:lineRule="exact"/>
    </w:pPr>
    <w:rPr>
      <w:rFonts w:ascii="Tahoma" w:eastAsia="Times New Roman" w:hAnsi="Tahoma" w:cs="Tahoma"/>
      <w:sz w:val="20"/>
      <w:szCs w:val="20"/>
      <w:lang w:val="en-US"/>
    </w:rPr>
  </w:style>
  <w:style w:type="paragraph" w:styleId="Testonotadichiusura">
    <w:name w:val="endnote text"/>
    <w:basedOn w:val="Normale"/>
    <w:link w:val="TestonotadichiusuraCarattere"/>
    <w:rsid w:val="00A6104B"/>
    <w:pPr>
      <w:spacing w:after="0" w:line="240" w:lineRule="auto"/>
    </w:pPr>
    <w:rPr>
      <w:rFonts w:ascii="Univers 55" w:eastAsia="Times New Roman" w:hAnsi="Univers 55"/>
      <w:sz w:val="20"/>
      <w:szCs w:val="20"/>
      <w:lang w:eastAsia="it-IT"/>
    </w:rPr>
  </w:style>
  <w:style w:type="character" w:customStyle="1" w:styleId="TestonotadichiusuraCarattere">
    <w:name w:val="Testo nota di chiusura Carattere"/>
    <w:basedOn w:val="Carpredefinitoparagrafo"/>
    <w:link w:val="Testonotadichiusura"/>
    <w:rsid w:val="00A6104B"/>
    <w:rPr>
      <w:rFonts w:ascii="Univers 55" w:eastAsia="Times New Roman" w:hAnsi="Univers 55" w:cs="Times New Roman"/>
      <w:sz w:val="20"/>
      <w:szCs w:val="20"/>
      <w:lang w:eastAsia="it-IT"/>
    </w:rPr>
  </w:style>
  <w:style w:type="character" w:styleId="Rimandonotadichiusura">
    <w:name w:val="endnote reference"/>
    <w:rsid w:val="00A6104B"/>
    <w:rPr>
      <w:vertAlign w:val="superscript"/>
    </w:rPr>
  </w:style>
  <w:style w:type="paragraph" w:customStyle="1" w:styleId="sche30">
    <w:name w:val="sche3"/>
    <w:basedOn w:val="Normale"/>
    <w:rsid w:val="00A6104B"/>
    <w:pPr>
      <w:spacing w:before="100" w:beforeAutospacing="1" w:after="100" w:afterAutospacing="1" w:line="240" w:lineRule="auto"/>
    </w:pPr>
    <w:rPr>
      <w:rFonts w:ascii="Times New Roman" w:eastAsia="Times New Roman" w:hAnsi="Times New Roman"/>
      <w:sz w:val="24"/>
      <w:szCs w:val="24"/>
      <w:lang w:eastAsia="it-IT"/>
    </w:rPr>
  </w:style>
  <w:style w:type="paragraph" w:customStyle="1" w:styleId="usoboll1">
    <w:name w:val="usoboll1"/>
    <w:basedOn w:val="Normale"/>
    <w:link w:val="usoboll1Carattere"/>
    <w:rsid w:val="00A6104B"/>
    <w:pPr>
      <w:widowControl w:val="0"/>
      <w:spacing w:after="0" w:line="482" w:lineRule="exact"/>
      <w:jc w:val="both"/>
    </w:pPr>
    <w:rPr>
      <w:rFonts w:ascii="Times New Roman" w:eastAsia="Times New Roman" w:hAnsi="Times New Roman"/>
      <w:sz w:val="24"/>
      <w:szCs w:val="20"/>
      <w:lang w:eastAsia="it-IT"/>
    </w:rPr>
  </w:style>
  <w:style w:type="paragraph" w:styleId="Paragrafoelenco">
    <w:name w:val="List Paragraph"/>
    <w:aliases w:val="Elenco 1,Paragrafo elenco livello 1,List Paragraph;List 1.0,List Paragraph.List 1.0,Proposal Bullet List,Bullet List,lp1,List Paragraph1,List Paragraph2,Bullet edison,List Paragraph3,List Paragraph4,List 1.0,Paragrafo elenco 2,elenco,列出"/>
    <w:basedOn w:val="Normale"/>
    <w:link w:val="ParagrafoelencoCarattere"/>
    <w:uiPriority w:val="34"/>
    <w:qFormat/>
    <w:rsid w:val="0092154C"/>
    <w:pPr>
      <w:ind w:left="708"/>
    </w:pPr>
  </w:style>
  <w:style w:type="character" w:customStyle="1" w:styleId="ParagrafoelencoCarattere">
    <w:name w:val="Paragrafo elenco Carattere"/>
    <w:aliases w:val="Elenco 1 Carattere,Paragrafo elenco livello 1 Carattere,List Paragraph;List 1.0 Carattere,List Paragraph.List 1.0 Carattere,Proposal Bullet List Carattere,Bullet List Carattere,lp1 Carattere,List Paragraph1 Carattere"/>
    <w:link w:val="Paragrafoelenco"/>
    <w:uiPriority w:val="34"/>
    <w:qFormat/>
    <w:rsid w:val="00F81777"/>
    <w:rPr>
      <w:rFonts w:ascii="Calibri" w:eastAsia="Calibri" w:hAnsi="Calibri" w:cs="Times New Roman"/>
    </w:rPr>
  </w:style>
  <w:style w:type="paragraph" w:styleId="Numeroelenco">
    <w:name w:val="List Number"/>
    <w:basedOn w:val="Normale"/>
    <w:link w:val="NumeroelencoCarattere"/>
    <w:rsid w:val="001E4055"/>
    <w:pPr>
      <w:widowControl w:val="0"/>
      <w:numPr>
        <w:numId w:val="1"/>
      </w:numPr>
      <w:autoSpaceDE w:val="0"/>
      <w:autoSpaceDN w:val="0"/>
      <w:adjustRightInd w:val="0"/>
      <w:spacing w:after="0" w:line="300" w:lineRule="exact"/>
      <w:jc w:val="both"/>
    </w:pPr>
    <w:rPr>
      <w:rFonts w:ascii="Trebuchet MS" w:eastAsia="Times New Roman" w:hAnsi="Trebuchet MS"/>
      <w:kern w:val="2"/>
      <w:sz w:val="20"/>
      <w:szCs w:val="24"/>
      <w:lang w:eastAsia="it-IT"/>
    </w:rPr>
  </w:style>
  <w:style w:type="character" w:customStyle="1" w:styleId="NumeroelencoCarattere">
    <w:name w:val="Numero elenco Carattere"/>
    <w:link w:val="Numeroelenco"/>
    <w:rsid w:val="001E4055"/>
    <w:rPr>
      <w:rFonts w:ascii="Trebuchet MS" w:eastAsia="Times New Roman" w:hAnsi="Trebuchet MS" w:cs="Times New Roman"/>
      <w:kern w:val="2"/>
      <w:sz w:val="20"/>
      <w:szCs w:val="24"/>
      <w:lang w:eastAsia="it-IT"/>
    </w:rPr>
  </w:style>
  <w:style w:type="character" w:customStyle="1" w:styleId="usoboll1Carattere">
    <w:name w:val="usoboll1 Carattere"/>
    <w:link w:val="usoboll1"/>
    <w:rsid w:val="001E4055"/>
    <w:rPr>
      <w:rFonts w:ascii="Times New Roman" w:eastAsia="Times New Roman" w:hAnsi="Times New Roman" w:cs="Times New Roman"/>
      <w:sz w:val="24"/>
      <w:szCs w:val="20"/>
      <w:lang w:eastAsia="it-IT"/>
    </w:rPr>
  </w:style>
  <w:style w:type="table" w:customStyle="1" w:styleId="Grigliatabella1">
    <w:name w:val="Griglia tabella1"/>
    <w:basedOn w:val="Tabellanormale"/>
    <w:next w:val="Grigliatabella"/>
    <w:rsid w:val="00060D91"/>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rsid w:val="00B5559D"/>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B12ED3"/>
    <w:pPr>
      <w:suppressAutoHyphens/>
      <w:autoSpaceDN w:val="0"/>
      <w:spacing w:after="160" w:line="256" w:lineRule="auto"/>
      <w:textAlignment w:val="baseline"/>
    </w:pPr>
    <w:rPr>
      <w:rFonts w:ascii="Calibri" w:eastAsia="SimSun" w:hAnsi="Calibri" w:cs="Calibri"/>
      <w:kern w:val="3"/>
    </w:rPr>
  </w:style>
  <w:style w:type="character" w:customStyle="1" w:styleId="Richiamoallanotaapidipagina">
    <w:name w:val="Richiamo alla nota a piè di pagina"/>
    <w:rsid w:val="003818C4"/>
    <w:rPr>
      <w:vertAlign w:val="superscript"/>
    </w:rPr>
  </w:style>
  <w:style w:type="character" w:customStyle="1" w:styleId="Caratterinotaapidipagina">
    <w:name w:val="Caratteri nota a piè di pagina"/>
    <w:qFormat/>
    <w:rsid w:val="003818C4"/>
  </w:style>
  <w:style w:type="character" w:styleId="Menzionenonrisolta">
    <w:name w:val="Unresolved Mention"/>
    <w:basedOn w:val="Carpredefinitoparagrafo"/>
    <w:uiPriority w:val="99"/>
    <w:semiHidden/>
    <w:unhideWhenUsed/>
    <w:rsid w:val="00F50FB3"/>
    <w:rPr>
      <w:color w:val="605E5C"/>
      <w:shd w:val="clear" w:color="auto" w:fill="E1DFDD"/>
    </w:rPr>
  </w:style>
  <w:style w:type="character" w:customStyle="1" w:styleId="Titolo5Carattere">
    <w:name w:val="Titolo 5 Carattere"/>
    <w:basedOn w:val="Carpredefinitoparagrafo"/>
    <w:link w:val="Titolo5"/>
    <w:uiPriority w:val="9"/>
    <w:semiHidden/>
    <w:rsid w:val="0051727A"/>
    <w:rPr>
      <w:rFonts w:asciiTheme="majorHAnsi" w:eastAsiaTheme="majorEastAsia" w:hAnsiTheme="majorHAnsi" w:cstheme="majorBidi"/>
      <w:color w:val="365F91" w:themeColor="accent1" w:themeShade="BF"/>
    </w:rPr>
  </w:style>
  <w:style w:type="numbering" w:customStyle="1" w:styleId="WW8Num1">
    <w:name w:val="WW8Num1"/>
    <w:rsid w:val="00910B37"/>
    <w:pPr>
      <w:numPr>
        <w:numId w:val="21"/>
      </w:numPr>
    </w:pPr>
  </w:style>
  <w:style w:type="paragraph" w:customStyle="1" w:styleId="Corpodeltesto22">
    <w:name w:val="Corpo del testo 22"/>
    <w:basedOn w:val="Normale"/>
    <w:rsid w:val="00B02E02"/>
    <w:pPr>
      <w:suppressAutoHyphens/>
      <w:autoSpaceDN w:val="0"/>
      <w:spacing w:after="120" w:line="480" w:lineRule="auto"/>
    </w:pPr>
    <w:rPr>
      <w:rFonts w:ascii="Liberation Serif" w:eastAsia="Times New Roman" w:hAnsi="Liberation Serif"/>
      <w:kern w:val="3"/>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438">
      <w:bodyDiv w:val="1"/>
      <w:marLeft w:val="0"/>
      <w:marRight w:val="0"/>
      <w:marTop w:val="0"/>
      <w:marBottom w:val="0"/>
      <w:divBdr>
        <w:top w:val="none" w:sz="0" w:space="0" w:color="auto"/>
        <w:left w:val="none" w:sz="0" w:space="0" w:color="auto"/>
        <w:bottom w:val="none" w:sz="0" w:space="0" w:color="auto"/>
        <w:right w:val="none" w:sz="0" w:space="0" w:color="auto"/>
      </w:divBdr>
    </w:div>
    <w:div w:id="113989720">
      <w:bodyDiv w:val="1"/>
      <w:marLeft w:val="0"/>
      <w:marRight w:val="0"/>
      <w:marTop w:val="0"/>
      <w:marBottom w:val="0"/>
      <w:divBdr>
        <w:top w:val="none" w:sz="0" w:space="0" w:color="auto"/>
        <w:left w:val="none" w:sz="0" w:space="0" w:color="auto"/>
        <w:bottom w:val="none" w:sz="0" w:space="0" w:color="auto"/>
        <w:right w:val="none" w:sz="0" w:space="0" w:color="auto"/>
      </w:divBdr>
    </w:div>
    <w:div w:id="179046224">
      <w:bodyDiv w:val="1"/>
      <w:marLeft w:val="0"/>
      <w:marRight w:val="0"/>
      <w:marTop w:val="0"/>
      <w:marBottom w:val="0"/>
      <w:divBdr>
        <w:top w:val="none" w:sz="0" w:space="0" w:color="auto"/>
        <w:left w:val="none" w:sz="0" w:space="0" w:color="auto"/>
        <w:bottom w:val="none" w:sz="0" w:space="0" w:color="auto"/>
        <w:right w:val="none" w:sz="0" w:space="0" w:color="auto"/>
      </w:divBdr>
    </w:div>
    <w:div w:id="335303701">
      <w:bodyDiv w:val="1"/>
      <w:marLeft w:val="0"/>
      <w:marRight w:val="0"/>
      <w:marTop w:val="0"/>
      <w:marBottom w:val="0"/>
      <w:divBdr>
        <w:top w:val="none" w:sz="0" w:space="0" w:color="auto"/>
        <w:left w:val="none" w:sz="0" w:space="0" w:color="auto"/>
        <w:bottom w:val="none" w:sz="0" w:space="0" w:color="auto"/>
        <w:right w:val="none" w:sz="0" w:space="0" w:color="auto"/>
      </w:divBdr>
    </w:div>
    <w:div w:id="398789804">
      <w:bodyDiv w:val="1"/>
      <w:marLeft w:val="0"/>
      <w:marRight w:val="0"/>
      <w:marTop w:val="0"/>
      <w:marBottom w:val="0"/>
      <w:divBdr>
        <w:top w:val="none" w:sz="0" w:space="0" w:color="auto"/>
        <w:left w:val="none" w:sz="0" w:space="0" w:color="auto"/>
        <w:bottom w:val="none" w:sz="0" w:space="0" w:color="auto"/>
        <w:right w:val="none" w:sz="0" w:space="0" w:color="auto"/>
      </w:divBdr>
    </w:div>
    <w:div w:id="441650634">
      <w:bodyDiv w:val="1"/>
      <w:marLeft w:val="0"/>
      <w:marRight w:val="0"/>
      <w:marTop w:val="0"/>
      <w:marBottom w:val="0"/>
      <w:divBdr>
        <w:top w:val="none" w:sz="0" w:space="0" w:color="auto"/>
        <w:left w:val="none" w:sz="0" w:space="0" w:color="auto"/>
        <w:bottom w:val="none" w:sz="0" w:space="0" w:color="auto"/>
        <w:right w:val="none" w:sz="0" w:space="0" w:color="auto"/>
      </w:divBdr>
    </w:div>
    <w:div w:id="469254742">
      <w:bodyDiv w:val="1"/>
      <w:marLeft w:val="0"/>
      <w:marRight w:val="0"/>
      <w:marTop w:val="0"/>
      <w:marBottom w:val="0"/>
      <w:divBdr>
        <w:top w:val="none" w:sz="0" w:space="0" w:color="auto"/>
        <w:left w:val="none" w:sz="0" w:space="0" w:color="auto"/>
        <w:bottom w:val="none" w:sz="0" w:space="0" w:color="auto"/>
        <w:right w:val="none" w:sz="0" w:space="0" w:color="auto"/>
      </w:divBdr>
    </w:div>
    <w:div w:id="472721628">
      <w:bodyDiv w:val="1"/>
      <w:marLeft w:val="0"/>
      <w:marRight w:val="0"/>
      <w:marTop w:val="0"/>
      <w:marBottom w:val="0"/>
      <w:divBdr>
        <w:top w:val="none" w:sz="0" w:space="0" w:color="auto"/>
        <w:left w:val="none" w:sz="0" w:space="0" w:color="auto"/>
        <w:bottom w:val="none" w:sz="0" w:space="0" w:color="auto"/>
        <w:right w:val="none" w:sz="0" w:space="0" w:color="auto"/>
      </w:divBdr>
    </w:div>
    <w:div w:id="522206669">
      <w:bodyDiv w:val="1"/>
      <w:marLeft w:val="0"/>
      <w:marRight w:val="0"/>
      <w:marTop w:val="0"/>
      <w:marBottom w:val="0"/>
      <w:divBdr>
        <w:top w:val="none" w:sz="0" w:space="0" w:color="auto"/>
        <w:left w:val="none" w:sz="0" w:space="0" w:color="auto"/>
        <w:bottom w:val="none" w:sz="0" w:space="0" w:color="auto"/>
        <w:right w:val="none" w:sz="0" w:space="0" w:color="auto"/>
      </w:divBdr>
    </w:div>
    <w:div w:id="649479386">
      <w:bodyDiv w:val="1"/>
      <w:marLeft w:val="0"/>
      <w:marRight w:val="0"/>
      <w:marTop w:val="0"/>
      <w:marBottom w:val="0"/>
      <w:divBdr>
        <w:top w:val="none" w:sz="0" w:space="0" w:color="auto"/>
        <w:left w:val="none" w:sz="0" w:space="0" w:color="auto"/>
        <w:bottom w:val="none" w:sz="0" w:space="0" w:color="auto"/>
        <w:right w:val="none" w:sz="0" w:space="0" w:color="auto"/>
      </w:divBdr>
    </w:div>
    <w:div w:id="900402604">
      <w:bodyDiv w:val="1"/>
      <w:marLeft w:val="0"/>
      <w:marRight w:val="0"/>
      <w:marTop w:val="0"/>
      <w:marBottom w:val="0"/>
      <w:divBdr>
        <w:top w:val="none" w:sz="0" w:space="0" w:color="auto"/>
        <w:left w:val="none" w:sz="0" w:space="0" w:color="auto"/>
        <w:bottom w:val="none" w:sz="0" w:space="0" w:color="auto"/>
        <w:right w:val="none" w:sz="0" w:space="0" w:color="auto"/>
      </w:divBdr>
    </w:div>
    <w:div w:id="938755250">
      <w:bodyDiv w:val="1"/>
      <w:marLeft w:val="0"/>
      <w:marRight w:val="0"/>
      <w:marTop w:val="0"/>
      <w:marBottom w:val="0"/>
      <w:divBdr>
        <w:top w:val="none" w:sz="0" w:space="0" w:color="auto"/>
        <w:left w:val="none" w:sz="0" w:space="0" w:color="auto"/>
        <w:bottom w:val="none" w:sz="0" w:space="0" w:color="auto"/>
        <w:right w:val="none" w:sz="0" w:space="0" w:color="auto"/>
      </w:divBdr>
    </w:div>
    <w:div w:id="989672859">
      <w:bodyDiv w:val="1"/>
      <w:marLeft w:val="0"/>
      <w:marRight w:val="0"/>
      <w:marTop w:val="0"/>
      <w:marBottom w:val="0"/>
      <w:divBdr>
        <w:top w:val="none" w:sz="0" w:space="0" w:color="auto"/>
        <w:left w:val="none" w:sz="0" w:space="0" w:color="auto"/>
        <w:bottom w:val="none" w:sz="0" w:space="0" w:color="auto"/>
        <w:right w:val="none" w:sz="0" w:space="0" w:color="auto"/>
      </w:divBdr>
    </w:div>
    <w:div w:id="1264220246">
      <w:bodyDiv w:val="1"/>
      <w:marLeft w:val="0"/>
      <w:marRight w:val="0"/>
      <w:marTop w:val="0"/>
      <w:marBottom w:val="0"/>
      <w:divBdr>
        <w:top w:val="none" w:sz="0" w:space="0" w:color="auto"/>
        <w:left w:val="none" w:sz="0" w:space="0" w:color="auto"/>
        <w:bottom w:val="none" w:sz="0" w:space="0" w:color="auto"/>
        <w:right w:val="none" w:sz="0" w:space="0" w:color="auto"/>
      </w:divBdr>
    </w:div>
    <w:div w:id="1275986547">
      <w:bodyDiv w:val="1"/>
      <w:marLeft w:val="0"/>
      <w:marRight w:val="0"/>
      <w:marTop w:val="0"/>
      <w:marBottom w:val="0"/>
      <w:divBdr>
        <w:top w:val="none" w:sz="0" w:space="0" w:color="auto"/>
        <w:left w:val="none" w:sz="0" w:space="0" w:color="auto"/>
        <w:bottom w:val="none" w:sz="0" w:space="0" w:color="auto"/>
        <w:right w:val="none" w:sz="0" w:space="0" w:color="auto"/>
      </w:divBdr>
    </w:div>
    <w:div w:id="1493721590">
      <w:bodyDiv w:val="1"/>
      <w:marLeft w:val="0"/>
      <w:marRight w:val="0"/>
      <w:marTop w:val="0"/>
      <w:marBottom w:val="0"/>
      <w:divBdr>
        <w:top w:val="none" w:sz="0" w:space="0" w:color="auto"/>
        <w:left w:val="none" w:sz="0" w:space="0" w:color="auto"/>
        <w:bottom w:val="none" w:sz="0" w:space="0" w:color="auto"/>
        <w:right w:val="none" w:sz="0" w:space="0" w:color="auto"/>
      </w:divBdr>
    </w:div>
    <w:div w:id="1501039904">
      <w:bodyDiv w:val="1"/>
      <w:marLeft w:val="0"/>
      <w:marRight w:val="0"/>
      <w:marTop w:val="0"/>
      <w:marBottom w:val="0"/>
      <w:divBdr>
        <w:top w:val="none" w:sz="0" w:space="0" w:color="auto"/>
        <w:left w:val="none" w:sz="0" w:space="0" w:color="auto"/>
        <w:bottom w:val="none" w:sz="0" w:space="0" w:color="auto"/>
        <w:right w:val="none" w:sz="0" w:space="0" w:color="auto"/>
      </w:divBdr>
    </w:div>
    <w:div w:id="1587420793">
      <w:bodyDiv w:val="1"/>
      <w:marLeft w:val="0"/>
      <w:marRight w:val="0"/>
      <w:marTop w:val="0"/>
      <w:marBottom w:val="0"/>
      <w:divBdr>
        <w:top w:val="none" w:sz="0" w:space="0" w:color="auto"/>
        <w:left w:val="none" w:sz="0" w:space="0" w:color="auto"/>
        <w:bottom w:val="none" w:sz="0" w:space="0" w:color="auto"/>
        <w:right w:val="none" w:sz="0" w:space="0" w:color="auto"/>
      </w:divBdr>
      <w:divsChild>
        <w:div w:id="1476097675">
          <w:blockQuote w:val="1"/>
          <w:marLeft w:val="720"/>
          <w:marRight w:val="720"/>
          <w:marTop w:val="100"/>
          <w:marBottom w:val="100"/>
          <w:divBdr>
            <w:top w:val="none" w:sz="0" w:space="0" w:color="auto"/>
            <w:left w:val="none" w:sz="0" w:space="0" w:color="auto"/>
            <w:bottom w:val="none" w:sz="0" w:space="0" w:color="auto"/>
            <w:right w:val="none" w:sz="0" w:space="0" w:color="auto"/>
          </w:divBdr>
        </w:div>
        <w:div w:id="14273839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86119548">
      <w:bodyDiv w:val="1"/>
      <w:marLeft w:val="0"/>
      <w:marRight w:val="0"/>
      <w:marTop w:val="0"/>
      <w:marBottom w:val="0"/>
      <w:divBdr>
        <w:top w:val="none" w:sz="0" w:space="0" w:color="auto"/>
        <w:left w:val="none" w:sz="0" w:space="0" w:color="auto"/>
        <w:bottom w:val="none" w:sz="0" w:space="0" w:color="auto"/>
        <w:right w:val="none" w:sz="0" w:space="0" w:color="auto"/>
      </w:divBdr>
    </w:div>
    <w:div w:id="1810441541">
      <w:bodyDiv w:val="1"/>
      <w:marLeft w:val="0"/>
      <w:marRight w:val="0"/>
      <w:marTop w:val="0"/>
      <w:marBottom w:val="0"/>
      <w:divBdr>
        <w:top w:val="none" w:sz="0" w:space="0" w:color="auto"/>
        <w:left w:val="none" w:sz="0" w:space="0" w:color="auto"/>
        <w:bottom w:val="none" w:sz="0" w:space="0" w:color="auto"/>
        <w:right w:val="none" w:sz="0" w:space="0" w:color="auto"/>
      </w:divBdr>
    </w:div>
    <w:div w:id="1877500877">
      <w:bodyDiv w:val="1"/>
      <w:marLeft w:val="0"/>
      <w:marRight w:val="0"/>
      <w:marTop w:val="0"/>
      <w:marBottom w:val="0"/>
      <w:divBdr>
        <w:top w:val="none" w:sz="0" w:space="0" w:color="auto"/>
        <w:left w:val="none" w:sz="0" w:space="0" w:color="auto"/>
        <w:bottom w:val="none" w:sz="0" w:space="0" w:color="auto"/>
        <w:right w:val="none" w:sz="0" w:space="0" w:color="auto"/>
      </w:divBdr>
      <w:divsChild>
        <w:div w:id="16208426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16360740">
      <w:bodyDiv w:val="1"/>
      <w:marLeft w:val="0"/>
      <w:marRight w:val="0"/>
      <w:marTop w:val="0"/>
      <w:marBottom w:val="0"/>
      <w:divBdr>
        <w:top w:val="none" w:sz="0" w:space="0" w:color="auto"/>
        <w:left w:val="none" w:sz="0" w:space="0" w:color="auto"/>
        <w:bottom w:val="none" w:sz="0" w:space="0" w:color="auto"/>
        <w:right w:val="none" w:sz="0" w:space="0" w:color="auto"/>
      </w:divBdr>
    </w:div>
    <w:div w:id="2063552849">
      <w:bodyDiv w:val="1"/>
      <w:marLeft w:val="0"/>
      <w:marRight w:val="0"/>
      <w:marTop w:val="0"/>
      <w:marBottom w:val="0"/>
      <w:divBdr>
        <w:top w:val="none" w:sz="0" w:space="0" w:color="auto"/>
        <w:left w:val="none" w:sz="0" w:space="0" w:color="auto"/>
        <w:bottom w:val="none" w:sz="0" w:space="0" w:color="auto"/>
        <w:right w:val="none" w:sz="0" w:space="0" w:color="auto"/>
      </w:divBdr>
    </w:div>
    <w:div w:id="2090809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9A669-1D5E-4C3F-8B2B-5E4BA36E4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Pages>
  <Words>1038</Words>
  <Characters>5918</Characters>
  <Application>Microsoft Office Word</Application>
  <DocSecurity>0</DocSecurity>
  <Lines>49</Lines>
  <Paragraphs>13</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6943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Coppola Mario</dc:creator>
  <cp:lastModifiedBy>Ianniello Giusi</cp:lastModifiedBy>
  <cp:revision>96</cp:revision>
  <cp:lastPrinted>2016-05-25T07:51:00Z</cp:lastPrinted>
  <dcterms:created xsi:type="dcterms:W3CDTF">2025-07-24T11:37:00Z</dcterms:created>
  <dcterms:modified xsi:type="dcterms:W3CDTF">2026-05-29T09:17:00Z</dcterms:modified>
</cp:coreProperties>
</file>